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EA098" w14:textId="7D178CB3" w:rsidR="00301160" w:rsidRPr="00301160" w:rsidRDefault="00B853E0" w:rsidP="00A25347">
      <w:pPr>
        <w:pStyle w:val="berschrift1"/>
      </w:pPr>
      <w:r>
        <w:rPr>
          <w:noProof/>
        </w:rPr>
        <w:drawing>
          <wp:inline distT="0" distB="0" distL="0" distR="0" wp14:anchorId="0B7D9E73" wp14:editId="7DA8FC5F">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83BCCB1" w14:textId="77777777" w:rsidR="00493B65" w:rsidRDefault="007166CE" w:rsidP="00A25347">
      <w:pPr>
        <w:pStyle w:val="berschrift1"/>
      </w:pPr>
      <w:r>
        <w:br w:type="page"/>
      </w:r>
      <w:r w:rsidR="00493B65">
        <w:lastRenderedPageBreak/>
        <w:t>Vorwort</w:t>
      </w:r>
    </w:p>
    <w:p w14:paraId="19286238" w14:textId="77777777" w:rsidR="00493B65" w:rsidRDefault="001F558F" w:rsidP="00A25347">
      <w:r>
        <w:t>Ich bin der Meinung, es sei an der Zeit, von unseren Vätern und Müttern im Glauben zu lernen, was und wie sie geglaubt haben. Viel Wissen ist im Laufe der Jahrhunderte verloren gegangen, und dafür ist manche Torheit ins Christentum eingeflossen.</w:t>
      </w:r>
    </w:p>
    <w:p w14:paraId="3D4CAF7F" w14:textId="77777777" w:rsidR="001F558F" w:rsidRDefault="001F558F" w:rsidP="00A25347">
      <w:r>
        <w:t>Deshalb gibt es die Glaubensstimme, und deshalb gibt es auch die Bücher, die Ihr hier herunterladen könnt. Manche Autoren sind Euch sicher bekannt, andere eher weniger.</w:t>
      </w:r>
    </w:p>
    <w:p w14:paraId="41F57AF8" w14:textId="77777777" w:rsidR="001F558F" w:rsidRDefault="001F558F" w:rsidP="00A25347">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17B6226" w14:textId="77777777" w:rsidR="001F558F" w:rsidRDefault="001F558F" w:rsidP="00A25347">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5710E6A" w14:textId="77777777" w:rsidR="00493B65" w:rsidRDefault="00493B65" w:rsidP="00A25347">
      <w:r>
        <w:t>Gruß &amp; Segen,</w:t>
      </w:r>
    </w:p>
    <w:p w14:paraId="0D42E4B5" w14:textId="77777777" w:rsidR="007166CE" w:rsidRDefault="00493B65" w:rsidP="00A25347">
      <w:r>
        <w:t>Andreas</w:t>
      </w:r>
    </w:p>
    <w:p w14:paraId="5A4CBDDB" w14:textId="77777777" w:rsidR="0022039F" w:rsidRDefault="007166CE" w:rsidP="00A25347">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26A0432" w14:textId="75843124" w:rsidR="00A25347" w:rsidRDefault="00A25347" w:rsidP="00A25347">
      <w:pPr>
        <w:pStyle w:val="berschrift1"/>
      </w:pPr>
      <w:r>
        <w:lastRenderedPageBreak/>
        <w:t>Johannes Olearius</w:t>
      </w:r>
      <w:r w:rsidR="00810F9F">
        <w:t xml:space="preserve"> - Lieder</w:t>
      </w:r>
    </w:p>
    <w:p w14:paraId="69E345C1" w14:textId="77777777" w:rsidR="00A25347" w:rsidRDefault="00A25347" w:rsidP="00A25347">
      <w:pPr>
        <w:pStyle w:val="berschrift2"/>
      </w:pPr>
      <w:r>
        <w:t>Ach, wie groß ist deine Gnade</w:t>
      </w:r>
    </w:p>
    <w:p w14:paraId="4EF7FB71" w14:textId="77777777" w:rsidR="00A25347" w:rsidRDefault="00A25347" w:rsidP="00A25347">
      <w:r>
        <w:t>1) Ach, wie groß ist deine Gnade,</w:t>
      </w:r>
      <w:r>
        <w:br/>
        <w:t>Du getreues Vaterherz,</w:t>
      </w:r>
      <w:r>
        <w:br/>
        <w:t>Dass dich unsre Not und Schmerz,</w:t>
      </w:r>
      <w:r>
        <w:br/>
        <w:t>Dass dich aller Menschen Schade</w:t>
      </w:r>
      <w:r>
        <w:br/>
        <w:t>Hat erbarmet väterlich,</w:t>
      </w:r>
      <w:r>
        <w:br/>
        <w:t xml:space="preserve">Uns zu helfen ewiglich! </w:t>
      </w:r>
    </w:p>
    <w:p w14:paraId="1A760155" w14:textId="77777777" w:rsidR="00A25347" w:rsidRDefault="00A25347" w:rsidP="00A25347">
      <w:pPr>
        <w:pStyle w:val="StandardWeb"/>
      </w:pPr>
      <w:r>
        <w:t xml:space="preserve">2) Du hast uns so hoch </w:t>
      </w:r>
      <w:proofErr w:type="spellStart"/>
      <w:r>
        <w:t>geliebet</w:t>
      </w:r>
      <w:proofErr w:type="spellEnd"/>
      <w:r>
        <w:t>,</w:t>
      </w:r>
      <w:r>
        <w:br/>
        <w:t>Dass der Mensch soll aller Pein</w:t>
      </w:r>
      <w:r>
        <w:br/>
        <w:t>Frei und ewig selig sein,</w:t>
      </w:r>
      <w:r>
        <w:br/>
        <w:t xml:space="preserve">Dass dein Sohn sich selbst </w:t>
      </w:r>
      <w:proofErr w:type="spellStart"/>
      <w:r>
        <w:t>hingibet</w:t>
      </w:r>
      <w:proofErr w:type="spellEnd"/>
      <w:r>
        <w:br/>
        <w:t>Und beruft uns allzumal</w:t>
      </w:r>
      <w:r>
        <w:br/>
        <w:t>Zu dem großen Abendmahl.</w:t>
      </w:r>
    </w:p>
    <w:p w14:paraId="3C1DE735" w14:textId="77777777" w:rsidR="00A25347" w:rsidRDefault="00A25347" w:rsidP="00A25347">
      <w:pPr>
        <w:pStyle w:val="StandardWeb"/>
      </w:pPr>
      <w:r>
        <w:t>3) Ja, dein werter Geist bezeuget</w:t>
      </w:r>
      <w:r>
        <w:br/>
        <w:t xml:space="preserve">Durch die </w:t>
      </w:r>
      <w:proofErr w:type="spellStart"/>
      <w:r>
        <w:t>Tauf</w:t>
      </w:r>
      <w:proofErr w:type="spellEnd"/>
      <w:r>
        <w:t xml:space="preserve"> und Abendmahl</w:t>
      </w:r>
      <w:r>
        <w:br/>
        <w:t>Unser Heil im Himmelssaal,</w:t>
      </w:r>
      <w:r>
        <w:br/>
        <w:t>Der die Herzen zu dir neiget,</w:t>
      </w:r>
      <w:r>
        <w:br/>
      </w:r>
      <w:proofErr w:type="spellStart"/>
      <w:r>
        <w:t>Weil</w:t>
      </w:r>
      <w:proofErr w:type="spellEnd"/>
      <w:r>
        <w:t xml:space="preserve"> er uns den Glauben schenkt,</w:t>
      </w:r>
      <w:r>
        <w:br/>
        <w:t xml:space="preserve">Dass uns Höll und Tod nicht kränkt. </w:t>
      </w:r>
    </w:p>
    <w:p w14:paraId="623BA11C" w14:textId="77777777" w:rsidR="00A25347" w:rsidRDefault="00A25347" w:rsidP="00A25347">
      <w:pPr>
        <w:pStyle w:val="StandardWeb"/>
      </w:pPr>
      <w:r>
        <w:t>4) Weil die Wahrheit nicht kann lügen,</w:t>
      </w:r>
      <w:r>
        <w:br/>
        <w:t>Will ich dir vertrauen fest,</w:t>
      </w:r>
      <w:r>
        <w:br/>
      </w:r>
      <w:proofErr w:type="spellStart"/>
      <w:r>
        <w:t>Weil</w:t>
      </w:r>
      <w:proofErr w:type="spellEnd"/>
      <w:r>
        <w:t xml:space="preserve"> du keinen nicht verlässt;</w:t>
      </w:r>
      <w:r>
        <w:br/>
        <w:t>Weil dein Wort nicht kann betrügen,</w:t>
      </w:r>
      <w:r>
        <w:br/>
        <w:t>Bleibt mir meine Seligkeit</w:t>
      </w:r>
      <w:r>
        <w:br/>
        <w:t xml:space="preserve">Unverrückt in Ewigkeit. </w:t>
      </w:r>
    </w:p>
    <w:p w14:paraId="24A0AC9B" w14:textId="77777777" w:rsidR="00A25347" w:rsidRDefault="00A25347" w:rsidP="00A25347">
      <w:pPr>
        <w:pStyle w:val="StandardWeb"/>
      </w:pPr>
      <w:r>
        <w:t>5) Lob sei dir für deine Gnade,</w:t>
      </w:r>
      <w:r>
        <w:br/>
        <w:t>Du getreues Vaterherz,</w:t>
      </w:r>
      <w:r>
        <w:br/>
        <w:t>Dass dich meine Not und Schmerz,</w:t>
      </w:r>
      <w:r>
        <w:br/>
        <w:t>Dass dich auch mein Seelenschade</w:t>
      </w:r>
      <w:r>
        <w:br/>
        <w:t>Hat erbarmt so väterlich;</w:t>
      </w:r>
      <w:r>
        <w:br/>
        <w:t>Drum lob ich dich ewiglich.</w:t>
      </w:r>
    </w:p>
    <w:p w14:paraId="6A4CAA7A" w14:textId="77777777" w:rsidR="00A25347" w:rsidRDefault="00A25347" w:rsidP="00A25347">
      <w:pPr>
        <w:pStyle w:val="berschrift2"/>
      </w:pPr>
      <w:r>
        <w:t>Fürwahr der Herr trug selbst</w:t>
      </w:r>
    </w:p>
    <w:p w14:paraId="1A34F492" w14:textId="77777777" w:rsidR="00A25347" w:rsidRDefault="00A25347" w:rsidP="00A25347">
      <w:pPr>
        <w:pStyle w:val="StandardWeb"/>
      </w:pPr>
      <w:r>
        <w:t>1. Fürwahr der Herr trug selbst</w:t>
      </w:r>
      <w:r>
        <w:br/>
        <w:t>Die Krankheit unsrer Sünden,</w:t>
      </w:r>
      <w:r>
        <w:br/>
        <w:t>Lud unsern Schmerz auf sich,</w:t>
      </w:r>
      <w:r>
        <w:br/>
        <w:t>Für uns ihn zu empfinden.</w:t>
      </w:r>
      <w:r>
        <w:br/>
        <w:t>Das, was uns Gottes Fluch</w:t>
      </w:r>
      <w:r>
        <w:br/>
        <w:t xml:space="preserve">An Leib und </w:t>
      </w:r>
      <w:proofErr w:type="spellStart"/>
      <w:r>
        <w:t>Seel</w:t>
      </w:r>
      <w:proofErr w:type="spellEnd"/>
      <w:r>
        <w:t xml:space="preserve"> gedroht,</w:t>
      </w:r>
      <w:r>
        <w:br/>
        <w:t xml:space="preserve">Das </w:t>
      </w:r>
      <w:proofErr w:type="spellStart"/>
      <w:r>
        <w:t>übernimmet</w:t>
      </w:r>
      <w:proofErr w:type="spellEnd"/>
      <w:r>
        <w:t xml:space="preserve"> er</w:t>
      </w:r>
      <w:r>
        <w:br/>
        <w:t xml:space="preserve">Und büßt es durch den Tod. </w:t>
      </w:r>
    </w:p>
    <w:p w14:paraId="7C974E3E" w14:textId="77777777" w:rsidR="00A25347" w:rsidRDefault="00A25347" w:rsidP="00A25347">
      <w:pPr>
        <w:pStyle w:val="StandardWeb"/>
      </w:pPr>
      <w:r>
        <w:lastRenderedPageBreak/>
        <w:t>2. Sein Volk hielt ihn für den,</w:t>
      </w:r>
      <w:r>
        <w:br/>
        <w:t>Den Gott also geschlagen,</w:t>
      </w:r>
      <w:r>
        <w:br/>
        <w:t>Und meinte nicht, dass wir</w:t>
      </w:r>
      <w:r>
        <w:br/>
        <w:t xml:space="preserve">Die </w:t>
      </w:r>
      <w:proofErr w:type="spellStart"/>
      <w:r>
        <w:t>Ursach</w:t>
      </w:r>
      <w:proofErr w:type="spellEnd"/>
      <w:r>
        <w:t xml:space="preserve"> solcher Plagen.</w:t>
      </w:r>
      <w:r>
        <w:br/>
        <w:t>Doch kommt dies alles her</w:t>
      </w:r>
      <w:r>
        <w:br/>
        <w:t>Von unsrer Missetat,</w:t>
      </w:r>
      <w:r>
        <w:br/>
      </w:r>
      <w:proofErr w:type="spellStart"/>
      <w:r>
        <w:t>Nur</w:t>
      </w:r>
      <w:proofErr w:type="spellEnd"/>
      <w:r>
        <w:t xml:space="preserve"> unsre Sünde ist’s,</w:t>
      </w:r>
      <w:r>
        <w:br/>
        <w:t xml:space="preserve">Die ihn zerschlagen hat. </w:t>
      </w:r>
    </w:p>
    <w:p w14:paraId="53A18C1F" w14:textId="77777777" w:rsidR="00A25347" w:rsidRDefault="00A25347" w:rsidP="00A25347">
      <w:pPr>
        <w:pStyle w:val="StandardWeb"/>
      </w:pPr>
      <w:r>
        <w:t>3. Die Strafe liegt auf ihm,</w:t>
      </w:r>
      <w:r>
        <w:br/>
        <w:t>Damit wir Frieden haben,</w:t>
      </w:r>
      <w:r>
        <w:br/>
      </w:r>
      <w:proofErr w:type="spellStart"/>
      <w:r>
        <w:t>Durch</w:t>
      </w:r>
      <w:proofErr w:type="spellEnd"/>
      <w:r>
        <w:t xml:space="preserve"> seine Wunden heil,</w:t>
      </w:r>
      <w:r>
        <w:br/>
        <w:t>Kann sich die Seele laben.</w:t>
      </w:r>
      <w:r>
        <w:br/>
        <w:t>Wir gingen in der Irr</w:t>
      </w:r>
      <w:r>
        <w:br/>
        <w:t>Und folgten unserm Sinn,</w:t>
      </w:r>
      <w:r>
        <w:br/>
        <w:t>Der Herr warf unsre Sünd</w:t>
      </w:r>
      <w:r>
        <w:br/>
        <w:t xml:space="preserve">Auf ihn, er nahm sie hin. </w:t>
      </w:r>
    </w:p>
    <w:p w14:paraId="778954CE" w14:textId="77777777" w:rsidR="00A25347" w:rsidRDefault="00A25347" w:rsidP="00A25347">
      <w:pPr>
        <w:pStyle w:val="StandardWeb"/>
      </w:pPr>
      <w:r>
        <w:t>4. Wie ein geduldig Lamm,</w:t>
      </w:r>
      <w:r>
        <w:br/>
        <w:t>Das man zur Schlachtbank führet,</w:t>
      </w:r>
      <w:r>
        <w:br/>
      </w:r>
      <w:proofErr w:type="spellStart"/>
      <w:r>
        <w:t>Vor</w:t>
      </w:r>
      <w:proofErr w:type="spellEnd"/>
      <w:r>
        <w:t xml:space="preserve"> seinem Scherer schweigt</w:t>
      </w:r>
      <w:r>
        <w:br/>
        <w:t>Und seinen Mund nicht rühret,</w:t>
      </w:r>
      <w:r>
        <w:br/>
      </w:r>
      <w:proofErr w:type="spellStart"/>
      <w:r>
        <w:t>So</w:t>
      </w:r>
      <w:proofErr w:type="spellEnd"/>
      <w:r>
        <w:t xml:space="preserve"> trug der Herr die Schmach,</w:t>
      </w:r>
      <w:r>
        <w:br/>
      </w:r>
      <w:proofErr w:type="spellStart"/>
      <w:r>
        <w:t>So</w:t>
      </w:r>
      <w:proofErr w:type="spellEnd"/>
      <w:r>
        <w:t xml:space="preserve"> willig litte er;</w:t>
      </w:r>
      <w:r>
        <w:br/>
        <w:t>So willig bring, o Mensch,</w:t>
      </w:r>
      <w:r>
        <w:br/>
        <w:t xml:space="preserve">Dich ihm zum Opfer her. </w:t>
      </w:r>
    </w:p>
    <w:p w14:paraId="47652D25" w14:textId="77777777" w:rsidR="00A25347" w:rsidRDefault="00A25347" w:rsidP="00A25347">
      <w:pPr>
        <w:pStyle w:val="berschrift2"/>
      </w:pPr>
      <w:r>
        <w:t>Gelobet sei der Herr</w:t>
      </w:r>
    </w:p>
    <w:p w14:paraId="0F81CF84" w14:textId="77777777" w:rsidR="00A25347" w:rsidRDefault="00A25347" w:rsidP="00A25347">
      <w:pPr>
        <w:pStyle w:val="StandardWeb"/>
      </w:pPr>
      <w:r>
        <w:t>1) Gelobet sei der Herr,</w:t>
      </w:r>
      <w:r>
        <w:br/>
        <w:t>Mein Gott, mein Licht, mein Leben,</w:t>
      </w:r>
      <w:r>
        <w:br/>
        <w:t>Mein Schöpfer, der mir hat</w:t>
      </w:r>
      <w:r>
        <w:br/>
        <w:t xml:space="preserve">Mein Leib und </w:t>
      </w:r>
      <w:proofErr w:type="spellStart"/>
      <w:r>
        <w:t>Seel</w:t>
      </w:r>
      <w:proofErr w:type="spellEnd"/>
      <w:r>
        <w:t xml:space="preserve"> gegeben,</w:t>
      </w:r>
      <w:r>
        <w:br/>
        <w:t>Mein Vater, der mich schützt</w:t>
      </w:r>
      <w:r>
        <w:br/>
        <w:t>Von Mutterleibe an,</w:t>
      </w:r>
      <w:r>
        <w:br/>
        <w:t>Der alle Augenblick</w:t>
      </w:r>
      <w:r>
        <w:br/>
      </w:r>
      <w:proofErr w:type="spellStart"/>
      <w:r>
        <w:t>Viel</w:t>
      </w:r>
      <w:proofErr w:type="spellEnd"/>
      <w:r>
        <w:t xml:space="preserve"> Guts an mir getan! </w:t>
      </w:r>
    </w:p>
    <w:p w14:paraId="0202C416" w14:textId="77777777" w:rsidR="00A25347" w:rsidRDefault="00A25347" w:rsidP="00A25347">
      <w:pPr>
        <w:pStyle w:val="StandardWeb"/>
      </w:pPr>
      <w:r>
        <w:t>2) Gelobet sei der Herr,</w:t>
      </w:r>
      <w:r>
        <w:br/>
        <w:t>Mein Gott, mein Heil, mein Leben,</w:t>
      </w:r>
      <w:r>
        <w:br/>
        <w:t>Des Vaters liebster Sohn,</w:t>
      </w:r>
      <w:r>
        <w:br/>
        <w:t>Der sich für mich gegeben,</w:t>
      </w:r>
      <w:r>
        <w:br/>
        <w:t>Der mich erlöset hat</w:t>
      </w:r>
      <w:r>
        <w:br/>
      </w:r>
      <w:proofErr w:type="spellStart"/>
      <w:r>
        <w:t>Mit</w:t>
      </w:r>
      <w:proofErr w:type="spellEnd"/>
      <w:r>
        <w:t xml:space="preserve"> seinem teuren Blut,</w:t>
      </w:r>
      <w:r>
        <w:br/>
        <w:t>Der mir im Glauben schenkt,</w:t>
      </w:r>
      <w:r>
        <w:br/>
        <w:t xml:space="preserve">Das allerhöchste Gut! </w:t>
      </w:r>
    </w:p>
    <w:p w14:paraId="3F293E42" w14:textId="77777777" w:rsidR="00A25347" w:rsidRDefault="00A25347" w:rsidP="00A25347">
      <w:pPr>
        <w:pStyle w:val="StandardWeb"/>
      </w:pPr>
      <w:r>
        <w:t>3) Gelobet sei der Herr,</w:t>
      </w:r>
      <w:r>
        <w:br/>
        <w:t>Mein Gott, mein Trost, mein Leben,</w:t>
      </w:r>
      <w:r>
        <w:br/>
        <w:t>Des Vaters werter Geist,</w:t>
      </w:r>
      <w:r>
        <w:br/>
        <w:t>Den mir der Sohn gegeben,</w:t>
      </w:r>
      <w:r>
        <w:br/>
      </w:r>
      <w:r>
        <w:lastRenderedPageBreak/>
        <w:t>Der mir mein Herz erquickt,</w:t>
      </w:r>
      <w:r>
        <w:br/>
        <w:t>Der mir gibt neue Kraft,</w:t>
      </w:r>
      <w:r>
        <w:br/>
        <w:t>Der mir in aller Not</w:t>
      </w:r>
      <w:r>
        <w:br/>
        <w:t xml:space="preserve">Rat, Trost und Hilfe schafft! </w:t>
      </w:r>
    </w:p>
    <w:p w14:paraId="2C4641A6" w14:textId="77777777" w:rsidR="00A25347" w:rsidRDefault="00A25347" w:rsidP="00A25347">
      <w:pPr>
        <w:pStyle w:val="StandardWeb"/>
      </w:pPr>
      <w:r>
        <w:t>4) Gelobet sei der Herr,</w:t>
      </w:r>
      <w:r>
        <w:br/>
        <w:t>Mein Gott, der ewig lebet,</w:t>
      </w:r>
      <w:r>
        <w:br/>
        <w:t>Den alles lobet, was</w:t>
      </w:r>
      <w:r>
        <w:br/>
        <w:t>In allen Lüften schwebet!</w:t>
      </w:r>
      <w:r>
        <w:br/>
        <w:t>Gelobet sei der Herr,</w:t>
      </w:r>
      <w:r>
        <w:br/>
        <w:t>Des Name heilig heißt:</w:t>
      </w:r>
      <w:r>
        <w:br/>
        <w:t>Gott Vater, Gott der Sohn</w:t>
      </w:r>
      <w:r>
        <w:br/>
        <w:t xml:space="preserve">Und Gott der werte Geist. </w:t>
      </w:r>
    </w:p>
    <w:p w14:paraId="1E51355A" w14:textId="77777777" w:rsidR="00A25347" w:rsidRDefault="00A25347" w:rsidP="00A25347">
      <w:pPr>
        <w:pStyle w:val="StandardWeb"/>
      </w:pPr>
      <w:r>
        <w:t>5) Dem wir das Heilig jetzt</w:t>
      </w:r>
      <w:r>
        <w:br/>
      </w:r>
      <w:proofErr w:type="spellStart"/>
      <w:r>
        <w:t>Mit</w:t>
      </w:r>
      <w:proofErr w:type="spellEnd"/>
      <w:r>
        <w:t xml:space="preserve"> Freuden lassen klingen</w:t>
      </w:r>
      <w:r>
        <w:br/>
        <w:t>Und mit der Engel Schar</w:t>
      </w:r>
      <w:r>
        <w:br/>
        <w:t>Das Heilig! Heilig! singen,</w:t>
      </w:r>
      <w:r>
        <w:br/>
        <w:t>Den herzlich lobt und preist</w:t>
      </w:r>
      <w:r>
        <w:br/>
        <w:t>Die ganze Christenheit.</w:t>
      </w:r>
      <w:r>
        <w:br/>
        <w:t>Gelobet sei mein Gott</w:t>
      </w:r>
      <w:r>
        <w:br/>
        <w:t xml:space="preserve">In alle Ewigkeit! </w:t>
      </w:r>
    </w:p>
    <w:p w14:paraId="4F514A68" w14:textId="7FD5DFF1" w:rsidR="00A25347" w:rsidRDefault="00A25347" w:rsidP="00A25347">
      <w:pPr>
        <w:pStyle w:val="berschrift2"/>
      </w:pPr>
      <w:r w:rsidRPr="00A25347">
        <w:t>Gott fährt mit Jauchzen auf</w:t>
      </w:r>
    </w:p>
    <w:p w14:paraId="5F80B080" w14:textId="1ABBF955" w:rsidR="00A25347" w:rsidRDefault="00A25347" w:rsidP="00A25347">
      <w:r>
        <w:t xml:space="preserve">Gott fährt mit Jauchzen auf und mit Posaunen Klange; </w:t>
      </w:r>
      <w:r w:rsidR="00302DD8">
        <w:br/>
      </w:r>
      <w:r>
        <w:t xml:space="preserve">Viel tausend Engel sind sein Wagen mit Gesange; </w:t>
      </w:r>
      <w:r w:rsidR="00302DD8">
        <w:br/>
      </w:r>
      <w:r>
        <w:t xml:space="preserve">die Wolken heben ihn als Schöpfer hoch empor. </w:t>
      </w:r>
      <w:r w:rsidR="00302DD8">
        <w:br/>
      </w:r>
      <w:r>
        <w:t>Triumph, Triumph, Triumph! singt ihm der Engel Chor.</w:t>
      </w:r>
    </w:p>
    <w:p w14:paraId="6293F28E" w14:textId="31EBC028" w:rsidR="00A25347" w:rsidRDefault="00A25347" w:rsidP="00A25347">
      <w:r>
        <w:t xml:space="preserve">2. Der Heiland setzet sich zu seines Vaters Rechten </w:t>
      </w:r>
      <w:r w:rsidR="00302DD8">
        <w:br/>
      </w:r>
      <w:r>
        <w:t xml:space="preserve">mit großer Herrlichkeit. O, wohl uns, armen Knechten, </w:t>
      </w:r>
      <w:r w:rsidR="00302DD8">
        <w:br/>
      </w:r>
      <w:r>
        <w:t xml:space="preserve">trotz Teufel und der Welt, trotz aller Feinde Macht, </w:t>
      </w:r>
      <w:r w:rsidR="00302DD8">
        <w:br/>
      </w:r>
      <w:r>
        <w:t>weil er zugegen ist, und mächtig für uns wacht.</w:t>
      </w:r>
    </w:p>
    <w:p w14:paraId="4AFD1F1B" w14:textId="668143F9" w:rsidR="00A25347" w:rsidRPr="00A25347" w:rsidRDefault="00A25347" w:rsidP="00A25347">
      <w:r>
        <w:t xml:space="preserve">3. Wohlan, du brichst die Bahn, du bist uns vorgegangen, </w:t>
      </w:r>
      <w:r w:rsidR="00302DD8">
        <w:br/>
      </w:r>
      <w:r>
        <w:t xml:space="preserve">wir sehen dir noch nach, Herr Jesu! mit Verlangen; </w:t>
      </w:r>
      <w:r w:rsidR="00302DD8">
        <w:br/>
      </w:r>
      <w:r>
        <w:t xml:space="preserve">lass unser Herz nach dir, mein Schatz! gerichtet sein, </w:t>
      </w:r>
      <w:r w:rsidR="00302DD8">
        <w:br/>
      </w:r>
      <w:r>
        <w:t>dass wir auch dermaleinst zum Himmel gehen ein.</w:t>
      </w:r>
    </w:p>
    <w:p w14:paraId="56F7C178" w14:textId="098831F2" w:rsidR="00302DD8" w:rsidRDefault="00302DD8" w:rsidP="00A25347">
      <w:pPr>
        <w:pStyle w:val="berschrift2"/>
      </w:pPr>
      <w:r w:rsidRPr="00302DD8">
        <w:t>Gott ist und bleibt der Wundermann</w:t>
      </w:r>
    </w:p>
    <w:p w14:paraId="6B75DD88" w14:textId="09BA905F" w:rsidR="00EA1CF1" w:rsidRDefault="00EA1CF1" w:rsidP="00EA1CF1">
      <w:r>
        <w:t xml:space="preserve">Gott ist und bleibt der Wundermann, </w:t>
      </w:r>
      <w:r>
        <w:br/>
        <w:t xml:space="preserve">der Viel aus Wenig machen kann; </w:t>
      </w:r>
      <w:r>
        <w:br/>
        <w:t xml:space="preserve">wer Gott vertraut, dem mangelt's nicht; </w:t>
      </w:r>
      <w:r>
        <w:br/>
        <w:t>denn Gott weiß wohl, was dir gebricht.</w:t>
      </w:r>
    </w:p>
    <w:p w14:paraId="095EB84E" w14:textId="30CE2D33" w:rsidR="00EA1CF1" w:rsidRDefault="00EA1CF1" w:rsidP="00EA1CF1">
      <w:r>
        <w:t xml:space="preserve">2. Wenn dir wird alle </w:t>
      </w:r>
      <w:proofErr w:type="spellStart"/>
      <w:r>
        <w:t>Hülf</w:t>
      </w:r>
      <w:proofErr w:type="spellEnd"/>
      <w:r>
        <w:t xml:space="preserve"> versagt, </w:t>
      </w:r>
      <w:r>
        <w:br/>
        <w:t xml:space="preserve">wenn Angst und Not dich drückt und plagt, </w:t>
      </w:r>
      <w:r>
        <w:br/>
        <w:t xml:space="preserve">so schrei zu ihm: er lässt dich nicht, </w:t>
      </w:r>
      <w:r>
        <w:br/>
        <w:t xml:space="preserve">weil sein Wort Trost und </w:t>
      </w:r>
      <w:proofErr w:type="spellStart"/>
      <w:r>
        <w:t>Hülf</w:t>
      </w:r>
      <w:proofErr w:type="spellEnd"/>
      <w:r>
        <w:t xml:space="preserve"> verspricht.</w:t>
      </w:r>
    </w:p>
    <w:p w14:paraId="7E2CDAFE" w14:textId="57183727" w:rsidR="00EA1CF1" w:rsidRDefault="00EA1CF1" w:rsidP="00EA1CF1">
      <w:r>
        <w:lastRenderedPageBreak/>
        <w:t>3. Wenn er will helfen, muss geschwind</w:t>
      </w:r>
      <w:r>
        <w:br/>
        <w:t xml:space="preserve">dir dienen Wasser, Luft und Wind, </w:t>
      </w:r>
      <w:r>
        <w:br/>
        <w:t xml:space="preserve">ein </w:t>
      </w:r>
      <w:proofErr w:type="spellStart"/>
      <w:r>
        <w:t>Bröcklein</w:t>
      </w:r>
      <w:proofErr w:type="spellEnd"/>
      <w:r>
        <w:t xml:space="preserve"> Brot aus Gottes Hand </w:t>
      </w:r>
      <w:r>
        <w:br/>
        <w:t>tut mehr als dein Witz und Verstand.</w:t>
      </w:r>
    </w:p>
    <w:p w14:paraId="48F0D087" w14:textId="271345C7" w:rsidR="00302DD8" w:rsidRPr="00302DD8" w:rsidRDefault="00EA1CF1" w:rsidP="00EA1CF1">
      <w:r>
        <w:t xml:space="preserve">4. Drum, wenn dein Tun will nirgend fort, </w:t>
      </w:r>
      <w:r>
        <w:br/>
        <w:t xml:space="preserve">so halt dich fest an Gottes Wort; </w:t>
      </w:r>
      <w:r>
        <w:br/>
        <w:t xml:space="preserve">trau' nur auf ihn, er sorgt für dich </w:t>
      </w:r>
      <w:r>
        <w:br/>
        <w:t>hier zeitlich und dort ewiglich.</w:t>
      </w:r>
    </w:p>
    <w:p w14:paraId="703AE38E" w14:textId="08198B0A" w:rsidR="00A25347" w:rsidRDefault="00A25347" w:rsidP="00A25347">
      <w:pPr>
        <w:pStyle w:val="berschrift2"/>
      </w:pPr>
      <w:r>
        <w:t xml:space="preserve">Gott lob! der </w:t>
      </w:r>
      <w:proofErr w:type="spellStart"/>
      <w:r>
        <w:t>sonntag</w:t>
      </w:r>
      <w:proofErr w:type="spellEnd"/>
      <w:r>
        <w:t xml:space="preserve"> kommt </w:t>
      </w:r>
      <w:proofErr w:type="spellStart"/>
      <w:r>
        <w:t>herbey</w:t>
      </w:r>
      <w:proofErr w:type="spellEnd"/>
    </w:p>
    <w:p w14:paraId="1E38C396" w14:textId="77777777" w:rsidR="00A25347" w:rsidRDefault="00A25347" w:rsidP="00A25347">
      <w:pPr>
        <w:pStyle w:val="StandardWeb"/>
      </w:pPr>
      <w:r>
        <w:t xml:space="preserve">Gott lob! der </w:t>
      </w:r>
      <w:proofErr w:type="spellStart"/>
      <w:r>
        <w:t>sonntag</w:t>
      </w:r>
      <w:proofErr w:type="spellEnd"/>
      <w:r>
        <w:t xml:space="preserve"> kommt </w:t>
      </w:r>
      <w:proofErr w:type="spellStart"/>
      <w:r>
        <w:t>herbey</w:t>
      </w:r>
      <w:proofErr w:type="spellEnd"/>
      <w:r>
        <w:t>,</w:t>
      </w:r>
      <w:r>
        <w:br/>
        <w:t xml:space="preserve">Die </w:t>
      </w:r>
      <w:proofErr w:type="spellStart"/>
      <w:r>
        <w:t>woche</w:t>
      </w:r>
      <w:proofErr w:type="spellEnd"/>
      <w:r>
        <w:t xml:space="preserve"> wird nun wieder neu.</w:t>
      </w:r>
      <w:r>
        <w:br/>
        <w:t xml:space="preserve">Heut hat mein Gott das </w:t>
      </w:r>
      <w:proofErr w:type="spellStart"/>
      <w:r>
        <w:t>licht</w:t>
      </w:r>
      <w:proofErr w:type="spellEnd"/>
      <w:r>
        <w:t xml:space="preserve"> gemacht,</w:t>
      </w:r>
      <w:r>
        <w:br/>
        <w:t>Und Jesus mir das heil gebracht.</w:t>
      </w:r>
    </w:p>
    <w:p w14:paraId="02B414DB" w14:textId="77777777" w:rsidR="00A25347" w:rsidRDefault="00A25347" w:rsidP="00A25347">
      <w:pPr>
        <w:pStyle w:val="StandardWeb"/>
      </w:pPr>
      <w:r>
        <w:t xml:space="preserve">Heut ist der </w:t>
      </w:r>
      <w:proofErr w:type="spellStart"/>
      <w:r>
        <w:t>tag</w:t>
      </w:r>
      <w:proofErr w:type="spellEnd"/>
      <w:r>
        <w:t>, da Jesus Christ,</w:t>
      </w:r>
      <w:r>
        <w:br/>
        <w:t xml:space="preserve">Vom </w:t>
      </w:r>
      <w:proofErr w:type="spellStart"/>
      <w:r>
        <w:t>tode</w:t>
      </w:r>
      <w:proofErr w:type="spellEnd"/>
      <w:r>
        <w:t xml:space="preserve"> auferstanden ist,</w:t>
      </w:r>
      <w:r>
        <w:br/>
        <w:t xml:space="preserve">Und mir geschenkt </w:t>
      </w:r>
      <w:proofErr w:type="spellStart"/>
      <w:r>
        <w:t>gerechtigkeit</w:t>
      </w:r>
      <w:proofErr w:type="spellEnd"/>
      <w:r>
        <w:t>,</w:t>
      </w:r>
      <w:r>
        <w:br/>
        <w:t xml:space="preserve">Trost, leben, heil und </w:t>
      </w:r>
      <w:proofErr w:type="spellStart"/>
      <w:r>
        <w:t>seligkeit</w:t>
      </w:r>
      <w:proofErr w:type="spellEnd"/>
      <w:r>
        <w:t>.</w:t>
      </w:r>
    </w:p>
    <w:p w14:paraId="5190D459" w14:textId="77777777" w:rsidR="00A25347" w:rsidRDefault="00A25347" w:rsidP="00A25347">
      <w:pPr>
        <w:pStyle w:val="StandardWeb"/>
      </w:pPr>
      <w:r>
        <w:t xml:space="preserve">Das ist der rechte </w:t>
      </w:r>
      <w:proofErr w:type="spellStart"/>
      <w:r>
        <w:t>sonnentag</w:t>
      </w:r>
      <w:proofErr w:type="spellEnd"/>
      <w:r>
        <w:t>,</w:t>
      </w:r>
      <w:r>
        <w:br/>
        <w:t xml:space="preserve">Da man sich nicht </w:t>
      </w:r>
      <w:proofErr w:type="spellStart"/>
      <w:r>
        <w:t>gnug</w:t>
      </w:r>
      <w:proofErr w:type="spellEnd"/>
      <w:r>
        <w:t xml:space="preserve"> freuen mag,</w:t>
      </w:r>
      <w:r>
        <w:br/>
        <w:t>Da wir mit Gott versöhnet sind,</w:t>
      </w:r>
      <w:r>
        <w:br/>
        <w:t xml:space="preserve">Und nunmehr worden Gottes </w:t>
      </w:r>
      <w:proofErr w:type="spellStart"/>
      <w:r>
        <w:t>kind</w:t>
      </w:r>
      <w:proofErr w:type="spellEnd"/>
      <w:r>
        <w:t>.</w:t>
      </w:r>
    </w:p>
    <w:p w14:paraId="3C2F3C6B" w14:textId="77777777" w:rsidR="00A25347" w:rsidRDefault="00A25347" w:rsidP="00A25347">
      <w:pPr>
        <w:pStyle w:val="StandardWeb"/>
      </w:pPr>
      <w:r>
        <w:t xml:space="preserve">Erhalte mir dein </w:t>
      </w:r>
      <w:proofErr w:type="spellStart"/>
      <w:r>
        <w:t>heiligs</w:t>
      </w:r>
      <w:proofErr w:type="spellEnd"/>
      <w:r>
        <w:t xml:space="preserve"> </w:t>
      </w:r>
      <w:proofErr w:type="spellStart"/>
      <w:r>
        <w:t>wort</w:t>
      </w:r>
      <w:proofErr w:type="spellEnd"/>
      <w:r>
        <w:t>,</w:t>
      </w:r>
      <w:r>
        <w:br/>
        <w:t xml:space="preserve">Bis du mich bringst zur </w:t>
      </w:r>
      <w:proofErr w:type="spellStart"/>
      <w:r>
        <w:t>himmelspfort</w:t>
      </w:r>
      <w:proofErr w:type="spellEnd"/>
      <w:r>
        <w:t>.</w:t>
      </w:r>
      <w:r>
        <w:br/>
      </w:r>
      <w:proofErr w:type="spellStart"/>
      <w:r>
        <w:t>laß</w:t>
      </w:r>
      <w:proofErr w:type="spellEnd"/>
      <w:r>
        <w:t xml:space="preserve"> mich hier leben </w:t>
      </w:r>
      <w:proofErr w:type="spellStart"/>
      <w:r>
        <w:t>heiliglich</w:t>
      </w:r>
      <w:proofErr w:type="spellEnd"/>
      <w:r>
        <w:t>,</w:t>
      </w:r>
      <w:r>
        <w:br/>
        <w:t>Und dorten mit dir ewiglich.</w:t>
      </w:r>
    </w:p>
    <w:p w14:paraId="66D685C0" w14:textId="77777777" w:rsidR="00A25347" w:rsidRDefault="00A25347" w:rsidP="00A25347">
      <w:pPr>
        <w:pStyle w:val="berschrift2"/>
      </w:pPr>
      <w:r>
        <w:t>Gott Lob, der Tag ist nun dahin</w:t>
      </w:r>
    </w:p>
    <w:p w14:paraId="4ED60C9D" w14:textId="77777777" w:rsidR="00A25347" w:rsidRDefault="00A25347" w:rsidP="00A25347">
      <w:pPr>
        <w:pStyle w:val="StandardWeb"/>
      </w:pPr>
      <w:r>
        <w:t>1. Gott Lob, der Tag ist nun dahin;</w:t>
      </w:r>
      <w:r>
        <w:br/>
        <w:t>drum ich, mein Gott, dir dankbar bin,</w:t>
      </w:r>
      <w:r>
        <w:br/>
        <w:t>dass ich den Abend noch erlebt</w:t>
      </w:r>
      <w:r>
        <w:br/>
        <w:t>und deine Gnad ob mir noch schwebt.</w:t>
      </w:r>
    </w:p>
    <w:p w14:paraId="04AEB22A" w14:textId="77777777" w:rsidR="00A25347" w:rsidRDefault="00A25347" w:rsidP="00A25347">
      <w:pPr>
        <w:pStyle w:val="StandardWeb"/>
      </w:pPr>
      <w:r>
        <w:t>2. Ach Herr, sei gnädig, hab Geduld,</w:t>
      </w:r>
      <w:r>
        <w:br/>
        <w:t>vergib mir alle Sündenschuld;</w:t>
      </w:r>
      <w:r>
        <w:br/>
        <w:t xml:space="preserve">dein </w:t>
      </w:r>
      <w:proofErr w:type="spellStart"/>
      <w:r>
        <w:t>heilger</w:t>
      </w:r>
      <w:proofErr w:type="spellEnd"/>
      <w:r>
        <w:t xml:space="preserve"> Engel mich </w:t>
      </w:r>
      <w:proofErr w:type="spellStart"/>
      <w:r>
        <w:t>bewahr</w:t>
      </w:r>
      <w:proofErr w:type="spellEnd"/>
      <w:r>
        <w:br/>
        <w:t>vor aller Angst, Not und Gefahr.</w:t>
      </w:r>
    </w:p>
    <w:p w14:paraId="3CF5A18A" w14:textId="77777777" w:rsidR="00A25347" w:rsidRDefault="00A25347" w:rsidP="00A25347">
      <w:pPr>
        <w:pStyle w:val="StandardWeb"/>
      </w:pPr>
      <w:r>
        <w:t xml:space="preserve">3. Lass mich auch mit der </w:t>
      </w:r>
      <w:proofErr w:type="spellStart"/>
      <w:r>
        <w:t>Morgenstund</w:t>
      </w:r>
      <w:proofErr w:type="spellEnd"/>
      <w:r>
        <w:br/>
        <w:t>aufwachen fröhlich und gesund,</w:t>
      </w:r>
      <w:r>
        <w:br/>
        <w:t xml:space="preserve">dass ich hier deine Ehr </w:t>
      </w:r>
      <w:proofErr w:type="spellStart"/>
      <w:r>
        <w:t>ausbreit</w:t>
      </w:r>
      <w:proofErr w:type="spellEnd"/>
      <w:r>
        <w:br/>
        <w:t>und dich dort lob in Ewigkeit.</w:t>
      </w:r>
    </w:p>
    <w:p w14:paraId="307D666C" w14:textId="77CEC647" w:rsidR="00EA1CF1" w:rsidRDefault="00EA1CF1" w:rsidP="00A25347">
      <w:pPr>
        <w:pStyle w:val="berschrift2"/>
      </w:pPr>
      <w:r w:rsidRPr="00EA1CF1">
        <w:lastRenderedPageBreak/>
        <w:t>Gott Lob! die Herbstzeit zeiget sich</w:t>
      </w:r>
    </w:p>
    <w:p w14:paraId="4E8D73ED" w14:textId="2F9EBB67" w:rsidR="00EA1CF1" w:rsidRDefault="00EA1CF1" w:rsidP="00EA1CF1">
      <w:r>
        <w:t xml:space="preserve">Gott Lob! die Herbstzeit zeiget sich, </w:t>
      </w:r>
      <w:r>
        <w:br/>
        <w:t xml:space="preserve">Gott segnet das Land </w:t>
      </w:r>
      <w:proofErr w:type="spellStart"/>
      <w:r>
        <w:t>mildiglich</w:t>
      </w:r>
      <w:proofErr w:type="spellEnd"/>
      <w:r>
        <w:t xml:space="preserve">, </w:t>
      </w:r>
      <w:r>
        <w:br/>
        <w:t xml:space="preserve">was Nahrung bringt, was uns erfreut, </w:t>
      </w:r>
      <w:r>
        <w:br/>
        <w:t>das schenkt uns Gott zu dieser Zeit.</w:t>
      </w:r>
      <w:r>
        <w:br/>
        <w:t>Halleluja!</w:t>
      </w:r>
    </w:p>
    <w:p w14:paraId="0D3A8967" w14:textId="5E5F2362" w:rsidR="00EA1CF1" w:rsidRPr="00EA1CF1" w:rsidRDefault="00EA1CF1" w:rsidP="00EA1CF1">
      <w:r>
        <w:t xml:space="preserve">2. Mein Gott! lass deine </w:t>
      </w:r>
      <w:proofErr w:type="spellStart"/>
      <w:r>
        <w:t>Güt</w:t>
      </w:r>
      <w:proofErr w:type="spellEnd"/>
      <w:r>
        <w:t xml:space="preserve"> und Gnad' </w:t>
      </w:r>
      <w:r>
        <w:br/>
        <w:t xml:space="preserve">mich dankbar finden früh und </w:t>
      </w:r>
      <w:proofErr w:type="spellStart"/>
      <w:r>
        <w:t>spat</w:t>
      </w:r>
      <w:proofErr w:type="spellEnd"/>
      <w:r>
        <w:t xml:space="preserve">, </w:t>
      </w:r>
      <w:r>
        <w:br/>
        <w:t xml:space="preserve">gib mir, was hier mein Herz erfreut, </w:t>
      </w:r>
      <w:r>
        <w:br/>
        <w:t xml:space="preserve">gib mir dort deine Seligkeit. </w:t>
      </w:r>
      <w:r>
        <w:br/>
        <w:t>Halleluja!</w:t>
      </w:r>
    </w:p>
    <w:p w14:paraId="01760D41" w14:textId="42206E1C" w:rsidR="00EA1CF1" w:rsidRDefault="00EA1CF1" w:rsidP="00A25347">
      <w:pPr>
        <w:pStyle w:val="berschrift2"/>
      </w:pPr>
      <w:r w:rsidRPr="00EA1CF1">
        <w:t xml:space="preserve">Gott Lob! die </w:t>
      </w:r>
      <w:proofErr w:type="spellStart"/>
      <w:r w:rsidRPr="00EA1CF1">
        <w:t>Woch</w:t>
      </w:r>
      <w:proofErr w:type="spellEnd"/>
      <w:r w:rsidRPr="00EA1CF1">
        <w:t>' heb' ich jetzt an</w:t>
      </w:r>
    </w:p>
    <w:p w14:paraId="01A53285" w14:textId="484D7651" w:rsidR="00EA1CF1" w:rsidRDefault="00EA1CF1" w:rsidP="00EA1CF1">
      <w:r>
        <w:t xml:space="preserve">Gott Lob! die </w:t>
      </w:r>
      <w:proofErr w:type="spellStart"/>
      <w:r>
        <w:t>Woch</w:t>
      </w:r>
      <w:proofErr w:type="spellEnd"/>
      <w:r>
        <w:t xml:space="preserve">' heb' ich jetzt an: </w:t>
      </w:r>
      <w:r>
        <w:br/>
        <w:t xml:space="preserve">Gott Lob! der mir viel </w:t>
      </w:r>
      <w:proofErr w:type="spellStart"/>
      <w:r>
        <w:t>Gut's</w:t>
      </w:r>
      <w:proofErr w:type="spellEnd"/>
      <w:r>
        <w:t xml:space="preserve"> getan: </w:t>
      </w:r>
      <w:r>
        <w:br/>
        <w:t xml:space="preserve">Gott Lob für seine </w:t>
      </w:r>
      <w:proofErr w:type="spellStart"/>
      <w:r>
        <w:t>Güt</w:t>
      </w:r>
      <w:proofErr w:type="spellEnd"/>
      <w:r>
        <w:t xml:space="preserve"> und Treu', </w:t>
      </w:r>
      <w:r>
        <w:br/>
        <w:t xml:space="preserve">die mir ist alle Morgen neu: </w:t>
      </w:r>
      <w:r>
        <w:br/>
        <w:t>Halleluja!</w:t>
      </w:r>
    </w:p>
    <w:p w14:paraId="4BD68B3E" w14:textId="25F899B5" w:rsidR="00EA1CF1" w:rsidRDefault="00EA1CF1" w:rsidP="00EA1CF1">
      <w:r>
        <w:t xml:space="preserve">2. Hilf, Gott, dass ich auch früh und </w:t>
      </w:r>
      <w:proofErr w:type="spellStart"/>
      <w:r>
        <w:t>spat</w:t>
      </w:r>
      <w:proofErr w:type="spellEnd"/>
      <w:r>
        <w:t xml:space="preserve"> </w:t>
      </w:r>
      <w:r>
        <w:br/>
        <w:t xml:space="preserve">empfinde Trost, Rat, </w:t>
      </w:r>
      <w:proofErr w:type="spellStart"/>
      <w:r>
        <w:t>Hülf</w:t>
      </w:r>
      <w:proofErr w:type="spellEnd"/>
      <w:r>
        <w:t xml:space="preserve"> und Tat. </w:t>
      </w:r>
      <w:r>
        <w:br/>
        <w:t xml:space="preserve">Lass all' mein Tun gesegnet sein, </w:t>
      </w:r>
      <w:r>
        <w:br/>
        <w:t xml:space="preserve">erhalt' mein Herz im Glauben rein. </w:t>
      </w:r>
      <w:r>
        <w:br/>
        <w:t>Halleluja!</w:t>
      </w:r>
    </w:p>
    <w:p w14:paraId="5DA68400" w14:textId="49674331" w:rsidR="00EA1CF1" w:rsidRDefault="00EA1CF1" w:rsidP="00EA1CF1">
      <w:r>
        <w:t xml:space="preserve">3. </w:t>
      </w:r>
      <w:proofErr w:type="spellStart"/>
      <w:r>
        <w:t>Wend</w:t>
      </w:r>
      <w:proofErr w:type="spellEnd"/>
      <w:r>
        <w:t xml:space="preserve">' ab all' Trübsal, Angst und Not, </w:t>
      </w:r>
      <w:r>
        <w:br/>
      </w:r>
      <w:proofErr w:type="spellStart"/>
      <w:r>
        <w:t>behüt</w:t>
      </w:r>
      <w:proofErr w:type="spellEnd"/>
      <w:r>
        <w:t xml:space="preserve">' vor bösem, schnellem Tod! </w:t>
      </w:r>
      <w:r>
        <w:br/>
        <w:t xml:space="preserve">soll diese </w:t>
      </w:r>
      <w:proofErr w:type="spellStart"/>
      <w:r>
        <w:t>Woch</w:t>
      </w:r>
      <w:proofErr w:type="spellEnd"/>
      <w:r>
        <w:t xml:space="preserve">' die letzte sein, </w:t>
      </w:r>
      <w:r>
        <w:br/>
        <w:t xml:space="preserve">so lass mich selig schlafen ein. </w:t>
      </w:r>
      <w:r>
        <w:br/>
        <w:t>Halleluja!</w:t>
      </w:r>
    </w:p>
    <w:p w14:paraId="712D07DA" w14:textId="32E7CD50" w:rsidR="00EA1CF1" w:rsidRPr="00EA1CF1" w:rsidRDefault="00EA1CF1" w:rsidP="00EA1CF1">
      <w:r>
        <w:t xml:space="preserve">4. Ehr' sei Gott Vater und dem Sohn, </w:t>
      </w:r>
      <w:r>
        <w:br/>
        <w:t xml:space="preserve">dem </w:t>
      </w:r>
      <w:proofErr w:type="spellStart"/>
      <w:r>
        <w:t>heil'gen</w:t>
      </w:r>
      <w:proofErr w:type="spellEnd"/>
      <w:r>
        <w:t xml:space="preserve"> Geist in einem Thron, </w:t>
      </w:r>
      <w:r>
        <w:br/>
      </w:r>
      <w:proofErr w:type="spellStart"/>
      <w:r>
        <w:t>welch's</w:t>
      </w:r>
      <w:proofErr w:type="spellEnd"/>
      <w:r>
        <w:t xml:space="preserve"> ihm auch also sei </w:t>
      </w:r>
      <w:proofErr w:type="spellStart"/>
      <w:r>
        <w:t>bereit't</w:t>
      </w:r>
      <w:proofErr w:type="spellEnd"/>
      <w:r>
        <w:t xml:space="preserve"> </w:t>
      </w:r>
      <w:r>
        <w:br/>
        <w:t xml:space="preserve">von nun an bis in Ewigkeit. </w:t>
      </w:r>
      <w:r>
        <w:br/>
        <w:t>Halleluja!</w:t>
      </w:r>
    </w:p>
    <w:p w14:paraId="2E91B6C4" w14:textId="5981C8E3" w:rsidR="00EA1CF1" w:rsidRDefault="00EA1CF1" w:rsidP="00A25347">
      <w:pPr>
        <w:pStyle w:val="berschrift2"/>
      </w:pPr>
      <w:r w:rsidRPr="00EA1CF1">
        <w:t xml:space="preserve">Gott Lob! die </w:t>
      </w:r>
      <w:proofErr w:type="spellStart"/>
      <w:r w:rsidRPr="00EA1CF1">
        <w:t>Woch</w:t>
      </w:r>
      <w:proofErr w:type="spellEnd"/>
      <w:r w:rsidRPr="00EA1CF1">
        <w:t>' ist auch dahin</w:t>
      </w:r>
    </w:p>
    <w:p w14:paraId="792DE228" w14:textId="431E13B4" w:rsidR="00EA1CF1" w:rsidRDefault="00EA1CF1" w:rsidP="00EA1CF1">
      <w:r>
        <w:t xml:space="preserve">Gott Lob! die </w:t>
      </w:r>
      <w:proofErr w:type="spellStart"/>
      <w:r>
        <w:t>Woch</w:t>
      </w:r>
      <w:proofErr w:type="spellEnd"/>
      <w:r>
        <w:t xml:space="preserve">' ist auch dahin, </w:t>
      </w:r>
      <w:r>
        <w:br/>
        <w:t xml:space="preserve">drum ich dir billig dankbar bin, </w:t>
      </w:r>
      <w:r>
        <w:br/>
        <w:t xml:space="preserve">dass ich die Zeit hab' überlebt, </w:t>
      </w:r>
      <w:r>
        <w:br/>
        <w:t xml:space="preserve">und deine Gnad' noch ob mir schwebt. </w:t>
      </w:r>
      <w:r>
        <w:br/>
        <w:t>Halleluja!</w:t>
      </w:r>
    </w:p>
    <w:p w14:paraId="107D95F5" w14:textId="06D4534E" w:rsidR="00EA1CF1" w:rsidRDefault="00EA1CF1" w:rsidP="00EA1CF1">
      <w:r>
        <w:t xml:space="preserve">2. Gott Lob für seine </w:t>
      </w:r>
      <w:proofErr w:type="spellStart"/>
      <w:r>
        <w:t>Güt</w:t>
      </w:r>
      <w:proofErr w:type="spellEnd"/>
      <w:r>
        <w:t xml:space="preserve">' und Treu', </w:t>
      </w:r>
      <w:r>
        <w:br/>
        <w:t xml:space="preserve">die mir ist alle Morgen neu, </w:t>
      </w:r>
      <w:r>
        <w:br/>
        <w:t xml:space="preserve">der mir beisteht durch seine Kraft, </w:t>
      </w:r>
      <w:r>
        <w:br/>
        <w:t xml:space="preserve">der mir Trost, Rat und Hülfe schafft. </w:t>
      </w:r>
      <w:r>
        <w:br/>
        <w:t>Halleluja!</w:t>
      </w:r>
    </w:p>
    <w:p w14:paraId="63049BF5" w14:textId="34D10490" w:rsidR="00EA1CF1" w:rsidRPr="00EA1CF1" w:rsidRDefault="00EA1CF1" w:rsidP="00EA1CF1">
      <w:r>
        <w:lastRenderedPageBreak/>
        <w:t xml:space="preserve">3. Was ich </w:t>
      </w:r>
      <w:proofErr w:type="spellStart"/>
      <w:r>
        <w:t>verseh'n</w:t>
      </w:r>
      <w:proofErr w:type="spellEnd"/>
      <w:r>
        <w:t>, vergib, mein Gott!</w:t>
      </w:r>
      <w:r>
        <w:br/>
        <w:t xml:space="preserve">durch deines </w:t>
      </w:r>
      <w:proofErr w:type="spellStart"/>
      <w:r>
        <w:t>Sohn's</w:t>
      </w:r>
      <w:proofErr w:type="spellEnd"/>
      <w:r>
        <w:t xml:space="preserve"> Kreuz, Hohn und Spott: </w:t>
      </w:r>
      <w:r>
        <w:br/>
        <w:t xml:space="preserve">gib ferner Segen, Fried' und Freud' </w:t>
      </w:r>
      <w:r>
        <w:br/>
        <w:t xml:space="preserve">und dermaleinst die Seligkeit. </w:t>
      </w:r>
      <w:r>
        <w:br/>
        <w:t>Halleluja!</w:t>
      </w:r>
    </w:p>
    <w:p w14:paraId="7474A38A" w14:textId="01BC4438" w:rsidR="00A25347" w:rsidRDefault="00A25347" w:rsidP="00A25347">
      <w:pPr>
        <w:pStyle w:val="berschrift2"/>
      </w:pPr>
      <w:r>
        <w:t>Gott Lob, mein Jesus macht mich rein</w:t>
      </w:r>
    </w:p>
    <w:p w14:paraId="39B2E3C3" w14:textId="77777777" w:rsidR="00A25347" w:rsidRDefault="00A25347" w:rsidP="00A25347">
      <w:pPr>
        <w:pStyle w:val="StandardWeb"/>
      </w:pPr>
      <w:r>
        <w:t>Gott Lob, mein Jesus macht mich rein</w:t>
      </w:r>
      <w:r>
        <w:br/>
        <w:t>Von allen meinen Sünden,</w:t>
      </w:r>
      <w:r>
        <w:br/>
        <w:t>Was er büßt, muss bezahlet sein,</w:t>
      </w:r>
      <w:r>
        <w:br/>
        <w:t>Nun kann mich nicht mehr binden</w:t>
      </w:r>
      <w:r>
        <w:br/>
        <w:t>Der Sünden Strick, des Teufels Macht;</w:t>
      </w:r>
      <w:r>
        <w:br/>
        <w:t>Drum mein Glaub Höll und Tod verlacht,</w:t>
      </w:r>
      <w:r>
        <w:br/>
        <w:t xml:space="preserve">Mein Jesus ist mein Leben. </w:t>
      </w:r>
    </w:p>
    <w:p w14:paraId="1ED888C8" w14:textId="77777777" w:rsidR="00A25347" w:rsidRDefault="00A25347" w:rsidP="00A25347">
      <w:pPr>
        <w:pStyle w:val="StandardWeb"/>
      </w:pPr>
      <w:r>
        <w:t xml:space="preserve">2. Was </w:t>
      </w:r>
      <w:proofErr w:type="spellStart"/>
      <w:r>
        <w:t>traur</w:t>
      </w:r>
      <w:proofErr w:type="spellEnd"/>
      <w:r>
        <w:t xml:space="preserve"> ich denn? Er lebt ja noch,</w:t>
      </w:r>
      <w:r>
        <w:br/>
        <w:t>Der das Gesetz erfüllet,</w:t>
      </w:r>
      <w:r>
        <w:br/>
        <w:t>Der durch den Tod und Kreuzes Joch</w:t>
      </w:r>
      <w:r>
        <w:br/>
        <w:t xml:space="preserve">Des Vaters Zorn </w:t>
      </w:r>
      <w:proofErr w:type="spellStart"/>
      <w:r>
        <w:t>gestillet</w:t>
      </w:r>
      <w:proofErr w:type="spellEnd"/>
      <w:r>
        <w:t>;</w:t>
      </w:r>
      <w:r>
        <w:br/>
        <w:t>Was er hat, das ist alles mein,</w:t>
      </w:r>
      <w:r>
        <w:br/>
        <w:t>Wie könnt doch größer Reichtum sein,</w:t>
      </w:r>
      <w:r>
        <w:br/>
        <w:t xml:space="preserve">Als den mir Jesus schenket? </w:t>
      </w:r>
    </w:p>
    <w:p w14:paraId="74042B6F" w14:textId="77777777" w:rsidR="00A25347" w:rsidRDefault="00A25347" w:rsidP="00A25347">
      <w:pPr>
        <w:pStyle w:val="StandardWeb"/>
      </w:pPr>
      <w:r>
        <w:t>3. Weil Jesus mich von Sünden rein</w:t>
      </w:r>
      <w:r>
        <w:br/>
        <w:t>Durch sein Verdienst will machen,</w:t>
      </w:r>
      <w:r>
        <w:br/>
        <w:t>Dass ich, los aller Qual und Pein,</w:t>
      </w:r>
      <w:r>
        <w:br/>
        <w:t xml:space="preserve">Nicht </w:t>
      </w:r>
      <w:proofErr w:type="spellStart"/>
      <w:r>
        <w:t>fürcht</w:t>
      </w:r>
      <w:proofErr w:type="spellEnd"/>
      <w:r>
        <w:t xml:space="preserve"> des Todes Rachen,</w:t>
      </w:r>
      <w:r>
        <w:br/>
        <w:t xml:space="preserve">So </w:t>
      </w:r>
      <w:proofErr w:type="spellStart"/>
      <w:r>
        <w:t>tröst</w:t>
      </w:r>
      <w:proofErr w:type="spellEnd"/>
      <w:r>
        <w:t xml:space="preserve"> mich seine Heiligkeit,</w:t>
      </w:r>
      <w:r>
        <w:br/>
        <w:t>Sein Unschuld, Heil und Seligkeit</w:t>
      </w:r>
      <w:r>
        <w:br/>
        <w:t xml:space="preserve">Mein Schatz ist und mein Leben. </w:t>
      </w:r>
    </w:p>
    <w:p w14:paraId="5F0325CD" w14:textId="77777777" w:rsidR="00A25347" w:rsidRDefault="00A25347" w:rsidP="00A25347">
      <w:pPr>
        <w:pStyle w:val="StandardWeb"/>
      </w:pPr>
      <w:r>
        <w:t>4. So kann ich auch mit Fried und Freud</w:t>
      </w:r>
      <w:r>
        <w:br/>
        <w:t>Wie Simeon mein Leben</w:t>
      </w:r>
      <w:r>
        <w:br/>
        <w:t>Beschließen, frei von allem Leid</w:t>
      </w:r>
      <w:r>
        <w:br/>
        <w:t>Mich meinem Gott ergeben;</w:t>
      </w:r>
      <w:r>
        <w:br/>
        <w:t>Sobald ich tu mein Augen zu,</w:t>
      </w:r>
      <w:r>
        <w:br/>
        <w:t>So wird mein Tod mein Schlaf und Ruh,</w:t>
      </w:r>
      <w:r>
        <w:br/>
        <w:t xml:space="preserve">Ich </w:t>
      </w:r>
      <w:proofErr w:type="spellStart"/>
      <w:r>
        <w:t>seh</w:t>
      </w:r>
      <w:proofErr w:type="spellEnd"/>
      <w:r>
        <w:t xml:space="preserve"> des Himmels Freude. </w:t>
      </w:r>
    </w:p>
    <w:p w14:paraId="16CE19A5" w14:textId="77777777" w:rsidR="00A25347" w:rsidRDefault="00A25347" w:rsidP="00A25347">
      <w:pPr>
        <w:pStyle w:val="StandardWeb"/>
      </w:pPr>
      <w:r>
        <w:t xml:space="preserve">5. Wie </w:t>
      </w:r>
      <w:proofErr w:type="spellStart"/>
      <w:r>
        <w:t>werd</w:t>
      </w:r>
      <w:proofErr w:type="spellEnd"/>
      <w:r>
        <w:t xml:space="preserve"> ich dann so fröhlich sein,</w:t>
      </w:r>
      <w:r>
        <w:br/>
      </w:r>
      <w:proofErr w:type="spellStart"/>
      <w:r>
        <w:t>Wenn</w:t>
      </w:r>
      <w:proofErr w:type="spellEnd"/>
      <w:r>
        <w:t xml:space="preserve"> ich die Welt verlasse,</w:t>
      </w:r>
      <w:r>
        <w:br/>
        <w:t>Wenn Engel mich verklärt und rein</w:t>
      </w:r>
      <w:r>
        <w:br/>
        <w:t>Geführt zur Lebensstraße,</w:t>
      </w:r>
      <w:r>
        <w:br/>
        <w:t>Wenn ich erblickt die Ewigkeit,</w:t>
      </w:r>
      <w:r>
        <w:br/>
        <w:t>Wenn ich erlangt die Seligkeit,</w:t>
      </w:r>
      <w:r>
        <w:br/>
        <w:t xml:space="preserve">Die mir mein Gott bereitet! </w:t>
      </w:r>
    </w:p>
    <w:p w14:paraId="7BBA7F31" w14:textId="77777777" w:rsidR="00A25347" w:rsidRDefault="00A25347" w:rsidP="00A25347">
      <w:pPr>
        <w:pStyle w:val="StandardWeb"/>
      </w:pPr>
      <w:r>
        <w:t>6. Hilf, Gott, dass ich sei stets bereit,</w:t>
      </w:r>
      <w:r>
        <w:br/>
        <w:t>Lass mich nichts von dir wenden,</w:t>
      </w:r>
      <w:r>
        <w:br/>
        <w:t>Bring mich zu deiner Herrlichkeit,</w:t>
      </w:r>
      <w:r>
        <w:br/>
      </w:r>
      <w:r>
        <w:lastRenderedPageBreak/>
        <w:t xml:space="preserve">Hilf </w:t>
      </w:r>
      <w:proofErr w:type="spellStart"/>
      <w:r>
        <w:t>seliglich</w:t>
      </w:r>
      <w:proofErr w:type="spellEnd"/>
      <w:r>
        <w:t xml:space="preserve"> vollenden;</w:t>
      </w:r>
      <w:r>
        <w:br/>
        <w:t>Komm bald, hilf mir aus aller Not,</w:t>
      </w:r>
      <w:r>
        <w:br/>
        <w:t>Hilf mir, Herr, durch dein Blut und Tod,</w:t>
      </w:r>
      <w:r>
        <w:br/>
        <w:t xml:space="preserve">Ja komm, Herr Jesu, Amen. </w:t>
      </w:r>
    </w:p>
    <w:p w14:paraId="536C6CB5" w14:textId="3C116C2D" w:rsidR="00EA1CF1" w:rsidRDefault="00EA1CF1" w:rsidP="00A25347">
      <w:pPr>
        <w:pStyle w:val="berschrift2"/>
      </w:pPr>
      <w:r w:rsidRPr="00EA1CF1">
        <w:t xml:space="preserve">Hab Gott dein </w:t>
      </w:r>
      <w:proofErr w:type="spellStart"/>
      <w:r w:rsidRPr="00EA1CF1">
        <w:t>Lebenlang</w:t>
      </w:r>
      <w:proofErr w:type="spellEnd"/>
      <w:r w:rsidRPr="00EA1CF1">
        <w:t>, mein Kind</w:t>
      </w:r>
    </w:p>
    <w:p w14:paraId="2A9B948A" w14:textId="1818EC74" w:rsidR="00EA1CF1" w:rsidRDefault="00EA1CF1" w:rsidP="00EA1CF1">
      <w:r>
        <w:t xml:space="preserve">Hab Gott dein </w:t>
      </w:r>
      <w:proofErr w:type="spellStart"/>
      <w:r>
        <w:t>Lebenlang</w:t>
      </w:r>
      <w:proofErr w:type="spellEnd"/>
      <w:r>
        <w:t xml:space="preserve">, mein Kind, </w:t>
      </w:r>
      <w:r>
        <w:br/>
        <w:t>vor Augen und im Herzen,</w:t>
      </w:r>
      <w:r>
        <w:br/>
        <w:t xml:space="preserve">und hüte dich vor aller Sünd', </w:t>
      </w:r>
      <w:r>
        <w:br/>
        <w:t xml:space="preserve">sonst kannst du leicht verscherzen </w:t>
      </w:r>
      <w:r>
        <w:br/>
        <w:t xml:space="preserve">all' Wohlfahrt, wenn du wider Gott </w:t>
      </w:r>
      <w:r>
        <w:br/>
        <w:t xml:space="preserve">und wider sein Wort und Gebot </w:t>
      </w:r>
      <w:r>
        <w:br/>
        <w:t>durch Bosheit wolltest streben.</w:t>
      </w:r>
    </w:p>
    <w:p w14:paraId="4EE9888B" w14:textId="48B2104B" w:rsidR="00EA1CF1" w:rsidRDefault="00EA1CF1" w:rsidP="00EA1CF1">
      <w:r>
        <w:t xml:space="preserve">2. Vielmehr gedenk' zu jeder Zeit, </w:t>
      </w:r>
      <w:r>
        <w:br/>
        <w:t xml:space="preserve">wie du Gott wollest danken </w:t>
      </w:r>
      <w:r>
        <w:br/>
        <w:t xml:space="preserve">für alle seine Gütigkeit, </w:t>
      </w:r>
      <w:r>
        <w:br/>
        <w:t xml:space="preserve">dass du </w:t>
      </w:r>
      <w:proofErr w:type="spellStart"/>
      <w:r>
        <w:t>ohn</w:t>
      </w:r>
      <w:proofErr w:type="spellEnd"/>
      <w:r>
        <w:t xml:space="preserve">' alles Wanken </w:t>
      </w:r>
      <w:r>
        <w:br/>
        <w:t xml:space="preserve">mit Freuden kannst vor seinem Thron </w:t>
      </w:r>
      <w:r>
        <w:br/>
        <w:t xml:space="preserve">recht kindlich beten, weil sein Sohn </w:t>
      </w:r>
      <w:r>
        <w:br/>
        <w:t>dir selbst das Beten lehret.</w:t>
      </w:r>
    </w:p>
    <w:p w14:paraId="036FD966" w14:textId="72567E6C" w:rsidR="00EA1CF1" w:rsidRPr="00EA1CF1" w:rsidRDefault="00EA1CF1" w:rsidP="00EA1CF1">
      <w:r>
        <w:t>3. Drum bitte Gott von Herzensgrund,</w:t>
      </w:r>
      <w:r>
        <w:br/>
        <w:t xml:space="preserve">dass er dich selbst regiere </w:t>
      </w:r>
      <w:r>
        <w:br/>
        <w:t xml:space="preserve">und dich ja alle Tag' und Stund </w:t>
      </w:r>
      <w:r>
        <w:br/>
        <w:t xml:space="preserve">auf seinen Wegen führe, </w:t>
      </w:r>
      <w:r>
        <w:br/>
        <w:t xml:space="preserve">so wird dann, was du fangest an, </w:t>
      </w:r>
      <w:r>
        <w:br/>
        <w:t xml:space="preserve">nach Gottes Wort sein recht getan </w:t>
      </w:r>
      <w:r>
        <w:br/>
        <w:t>und Alles wohl gelingen.</w:t>
      </w:r>
    </w:p>
    <w:p w14:paraId="60FB7453" w14:textId="41D2474C" w:rsidR="0033518A" w:rsidRDefault="0033518A" w:rsidP="0033518A">
      <w:pPr>
        <w:pStyle w:val="berschrift2"/>
      </w:pPr>
      <w:r>
        <w:t>Herr Jesu Christ! dein teures Blut</w:t>
      </w:r>
    </w:p>
    <w:p w14:paraId="64B42252" w14:textId="4930411D" w:rsidR="0033518A" w:rsidRDefault="0033518A" w:rsidP="0033518A">
      <w:r>
        <w:t>Herr Jesu Christ! dein teures Blut</w:t>
      </w:r>
      <w:r>
        <w:br/>
        <w:t>Ist meiner Seele höchstes Gut,</w:t>
      </w:r>
      <w:r>
        <w:br/>
        <w:t>das stärkt, das labt, das macht allein</w:t>
      </w:r>
      <w:r>
        <w:br/>
        <w:t>mein Herz von allen Sünden rein.</w:t>
      </w:r>
    </w:p>
    <w:p w14:paraId="298689F8" w14:textId="2622806C" w:rsidR="0033518A" w:rsidRDefault="0033518A" w:rsidP="0033518A">
      <w:r>
        <w:t xml:space="preserve">2. Dein Blut, mein Schmuck; mein Ehrenkleid; </w:t>
      </w:r>
      <w:r>
        <w:br/>
        <w:t xml:space="preserve">dein' Unschuld und Gerechtigkeit </w:t>
      </w:r>
      <w:r>
        <w:br/>
        <w:t xml:space="preserve">macht; dass ich kann vor Gott </w:t>
      </w:r>
      <w:proofErr w:type="spellStart"/>
      <w:r>
        <w:t>bestehn</w:t>
      </w:r>
      <w:proofErr w:type="spellEnd"/>
      <w:r>
        <w:t xml:space="preserve"> </w:t>
      </w:r>
      <w:r>
        <w:br/>
        <w:t xml:space="preserve">und zu der Himmelsfreud' </w:t>
      </w:r>
      <w:proofErr w:type="spellStart"/>
      <w:r>
        <w:t>eingehn</w:t>
      </w:r>
      <w:proofErr w:type="spellEnd"/>
      <w:r>
        <w:t>.</w:t>
      </w:r>
    </w:p>
    <w:p w14:paraId="38792D92" w14:textId="395B5FBB" w:rsidR="0033518A" w:rsidRDefault="0033518A" w:rsidP="0033518A">
      <w:r>
        <w:t xml:space="preserve">3. O Jesu Christe, Gottes Sohn! </w:t>
      </w:r>
      <w:r>
        <w:br/>
        <w:t xml:space="preserve">Mein Trost, mein Heil, mein Gnadenthron, </w:t>
      </w:r>
      <w:r>
        <w:br/>
        <w:t xml:space="preserve">dein teures Blut; dein Lebenssaft </w:t>
      </w:r>
      <w:r>
        <w:br/>
        <w:t>gibt mir stets neue Lebenskraft.</w:t>
      </w:r>
    </w:p>
    <w:p w14:paraId="64AFEC6C" w14:textId="3B05F6D7" w:rsidR="0033518A" w:rsidRDefault="0033518A" w:rsidP="0033518A">
      <w:r>
        <w:t xml:space="preserve">Herr Jesu! in der letzten Not, </w:t>
      </w:r>
      <w:r>
        <w:br/>
        <w:t xml:space="preserve">wenn mich schreckt Teufel, Höll' und Tod, </w:t>
      </w:r>
      <w:r>
        <w:br/>
        <w:t xml:space="preserve">so lass ja dies mein Labsal sein: </w:t>
      </w:r>
      <w:r>
        <w:br/>
        <w:t>dein Blut macht mich von Sünden rein.</w:t>
      </w:r>
    </w:p>
    <w:p w14:paraId="2E0FEBC6" w14:textId="610F57B6" w:rsidR="0033518A" w:rsidRDefault="0033518A" w:rsidP="0033518A">
      <w:pPr>
        <w:pStyle w:val="berschrift2"/>
      </w:pPr>
      <w:r>
        <w:lastRenderedPageBreak/>
        <w:t>Herr, öffne mir die Herzenstür,</w:t>
      </w:r>
    </w:p>
    <w:p w14:paraId="65B7B780" w14:textId="6B75EFE4" w:rsidR="0033518A" w:rsidRDefault="0033518A" w:rsidP="0033518A">
      <w:r>
        <w:t>Herr, öffne mir die Herzenstür,</w:t>
      </w:r>
      <w:r>
        <w:br/>
        <w:t xml:space="preserve">zeuch mein Herz durch dein Wort zu dir, </w:t>
      </w:r>
      <w:r>
        <w:br/>
        <w:t xml:space="preserve">lass mich dein Wort bewahren rein; </w:t>
      </w:r>
      <w:r>
        <w:br/>
        <w:t>lass mich dein Kind und Erbe sein.</w:t>
      </w:r>
    </w:p>
    <w:p w14:paraId="20677EFE" w14:textId="18CF6675" w:rsidR="0033518A" w:rsidRDefault="0033518A" w:rsidP="0033518A">
      <w:r>
        <w:t xml:space="preserve">2. Dein Wort bewegt des Herzens Grund, </w:t>
      </w:r>
      <w:r>
        <w:br/>
        <w:t xml:space="preserve">dein Wort macht Leib und </w:t>
      </w:r>
      <w:proofErr w:type="spellStart"/>
      <w:r>
        <w:t>Seel</w:t>
      </w:r>
      <w:proofErr w:type="spellEnd"/>
      <w:r>
        <w:t xml:space="preserve">' gesund; </w:t>
      </w:r>
      <w:r>
        <w:br/>
        <w:t xml:space="preserve">dein Wort ist's; was mein Herz erfreut, </w:t>
      </w:r>
      <w:r>
        <w:br/>
        <w:t>dein Wort gibt Trost und Seligkeit.</w:t>
      </w:r>
    </w:p>
    <w:p w14:paraId="6EDB73D7" w14:textId="5896774B" w:rsidR="0033518A" w:rsidRPr="0033518A" w:rsidRDefault="0033518A" w:rsidP="0033518A">
      <w:r>
        <w:t xml:space="preserve">3. Ehr' sei dem Vater und dem Sohn, </w:t>
      </w:r>
      <w:r>
        <w:br/>
        <w:t xml:space="preserve">dem </w:t>
      </w:r>
      <w:proofErr w:type="spellStart"/>
      <w:r>
        <w:t>heil'gen</w:t>
      </w:r>
      <w:proofErr w:type="spellEnd"/>
      <w:r>
        <w:t xml:space="preserve"> Geist in Einem Thron! </w:t>
      </w:r>
      <w:r>
        <w:br/>
        <w:t xml:space="preserve">Der heiligen Dreieinigkeit </w:t>
      </w:r>
      <w:r>
        <w:br/>
        <w:t>sei Lob und Preis in Ewigkeit</w:t>
      </w:r>
    </w:p>
    <w:p w14:paraId="4D68FCEE" w14:textId="65F44FA1" w:rsidR="0033518A" w:rsidRDefault="0033518A" w:rsidP="0033518A">
      <w:pPr>
        <w:pStyle w:val="berschrift2"/>
      </w:pPr>
      <w:r>
        <w:t>Herr, weil Du sprichst,</w:t>
      </w:r>
    </w:p>
    <w:p w14:paraId="74557ADC" w14:textId="3ECED304" w:rsidR="0033518A" w:rsidRDefault="0033518A" w:rsidP="0033518A">
      <w:r>
        <w:t>Herr, weil du sprichst: "Kommt her zu mir!"</w:t>
      </w:r>
      <w:r>
        <w:br/>
        <w:t xml:space="preserve">so komm' ich auch und ruf zu dir: </w:t>
      </w:r>
      <w:r>
        <w:br/>
        <w:t xml:space="preserve">lass mich stets folgen dir allein; </w:t>
      </w:r>
      <w:r>
        <w:br/>
      </w:r>
      <w:proofErr w:type="spellStart"/>
      <w:r>
        <w:t>gott'sfürchtig</w:t>
      </w:r>
      <w:proofErr w:type="spellEnd"/>
      <w:r>
        <w:t xml:space="preserve">; fromm; gehorsam sein; </w:t>
      </w:r>
      <w:r>
        <w:br/>
        <w:t xml:space="preserve">gib Demut, Wahrheit, Zucht und Fleiß </w:t>
      </w:r>
      <w:r>
        <w:br/>
        <w:t>zu deinem Dienst; Lob; Ehr' und Preis!</w:t>
      </w:r>
    </w:p>
    <w:p w14:paraId="4B0EFAE3" w14:textId="1F6B5981" w:rsidR="00A25347" w:rsidRDefault="00A25347" w:rsidP="0033518A">
      <w:pPr>
        <w:pStyle w:val="berschrift2"/>
      </w:pPr>
      <w:r>
        <w:t>Ich will zu aller Stund</w:t>
      </w:r>
    </w:p>
    <w:p w14:paraId="18BBB39A" w14:textId="77777777" w:rsidR="00A25347" w:rsidRDefault="00A25347" w:rsidP="00A25347">
      <w:pPr>
        <w:pStyle w:val="StandardWeb"/>
      </w:pPr>
      <w:r>
        <w:t>Ich will zu aller Stund</w:t>
      </w:r>
      <w:r>
        <w:br/>
        <w:t>Aus meines Herzens Grund,</w:t>
      </w:r>
      <w:r>
        <w:br/>
        <w:t>Gott, deine Güte preisen,</w:t>
      </w:r>
      <w:r>
        <w:br/>
        <w:t>Die du mir tust beweisen,</w:t>
      </w:r>
      <w:r>
        <w:br/>
        <w:t>Ich will mein ganzes Leben</w:t>
      </w:r>
      <w:r>
        <w:br/>
        <w:t xml:space="preserve">Zu deinem Lob ergeben. </w:t>
      </w:r>
    </w:p>
    <w:p w14:paraId="73E5EC51" w14:textId="77777777" w:rsidR="00A25347" w:rsidRDefault="00A25347" w:rsidP="00A25347">
      <w:pPr>
        <w:pStyle w:val="StandardWeb"/>
      </w:pPr>
      <w:r>
        <w:t>Jesu, mein höchstes Gut,`</w:t>
      </w:r>
      <w:r>
        <w:br/>
        <w:t>Dein Leib, dein wahres Blut,</w:t>
      </w:r>
      <w:r>
        <w:br/>
        <w:t>Ist meines Herzens Freude,</w:t>
      </w:r>
      <w:r>
        <w:br/>
        <w:t>Mein Trost in allem Leide,</w:t>
      </w:r>
      <w:r>
        <w:br/>
      </w:r>
      <w:proofErr w:type="spellStart"/>
      <w:r>
        <w:t>Weil</w:t>
      </w:r>
      <w:proofErr w:type="spellEnd"/>
      <w:r>
        <w:t xml:space="preserve"> diese deine Gaben</w:t>
      </w:r>
      <w:r>
        <w:br/>
        <w:t xml:space="preserve">Mein‘ Leib und Seele laben. </w:t>
      </w:r>
    </w:p>
    <w:p w14:paraId="56A7C34E" w14:textId="77777777" w:rsidR="00A25347" w:rsidRDefault="00A25347" w:rsidP="00A25347">
      <w:pPr>
        <w:pStyle w:val="StandardWeb"/>
      </w:pPr>
      <w:r>
        <w:t>Vernunft, Witz und Verstand</w:t>
      </w:r>
      <w:r>
        <w:br/>
        <w:t xml:space="preserve">Wird hier zu Spott und </w:t>
      </w:r>
      <w:proofErr w:type="spellStart"/>
      <w:r>
        <w:t>Schand</w:t>
      </w:r>
      <w:proofErr w:type="spellEnd"/>
      <w:r>
        <w:t>,</w:t>
      </w:r>
      <w:r>
        <w:br/>
        <w:t>Der Wahrheit muss man trauen,</w:t>
      </w:r>
      <w:r>
        <w:br/>
        <w:t>Auf Gottes Wort fest bauen;</w:t>
      </w:r>
      <w:r>
        <w:br/>
        <w:t>Was Gott spricht, muss bestehen,</w:t>
      </w:r>
      <w:r>
        <w:br/>
        <w:t xml:space="preserve">Sollt alle Welt vergehen. </w:t>
      </w:r>
    </w:p>
    <w:p w14:paraId="7CFC661E" w14:textId="77777777" w:rsidR="00A25347" w:rsidRDefault="00A25347" w:rsidP="00A25347">
      <w:pPr>
        <w:pStyle w:val="StandardWeb"/>
      </w:pPr>
      <w:r>
        <w:t>Hier ist das Gotteslamm,</w:t>
      </w:r>
      <w:r>
        <w:br/>
        <w:t>Für uns am Kreuzesstamm</w:t>
      </w:r>
      <w:r>
        <w:br/>
      </w:r>
      <w:proofErr w:type="spellStart"/>
      <w:r>
        <w:t>Aus</w:t>
      </w:r>
      <w:proofErr w:type="spellEnd"/>
      <w:r>
        <w:t xml:space="preserve"> lauter Lieb gestorben,</w:t>
      </w:r>
      <w:r>
        <w:br/>
        <w:t>Dadurch das Heil erworben;</w:t>
      </w:r>
      <w:r>
        <w:br/>
      </w:r>
      <w:r>
        <w:lastRenderedPageBreak/>
        <w:t>Hier kannst du Gnade finden,</w:t>
      </w:r>
      <w:r>
        <w:br/>
        <w:t xml:space="preserve">Vergebung aller Sünden. </w:t>
      </w:r>
    </w:p>
    <w:p w14:paraId="79E6847B" w14:textId="77777777" w:rsidR="00A25347" w:rsidRDefault="00A25347" w:rsidP="00A25347">
      <w:pPr>
        <w:pStyle w:val="StandardWeb"/>
      </w:pPr>
      <w:r>
        <w:t>Gott Lob für seine Treu,</w:t>
      </w:r>
      <w:r>
        <w:br/>
        <w:t>Die ich noch immer neu</w:t>
      </w:r>
      <w:r>
        <w:br/>
        <w:t>In seinem Nachtmahl finde;</w:t>
      </w:r>
      <w:r>
        <w:br/>
        <w:t>Weicht Teufel, Tod und Sünde;</w:t>
      </w:r>
      <w:r>
        <w:br/>
        <w:t>Gott will mir Trost und Leben</w:t>
      </w:r>
      <w:r>
        <w:br/>
        <w:t>Hier und dort ewig geben.</w:t>
      </w:r>
    </w:p>
    <w:p w14:paraId="6302D3EC" w14:textId="77777777" w:rsidR="00A25347" w:rsidRDefault="00A25347" w:rsidP="00A25347">
      <w:pPr>
        <w:pStyle w:val="berschrift2"/>
        <w:rPr>
          <w:rStyle w:val="Hervorhebung"/>
        </w:rPr>
      </w:pPr>
      <w:r>
        <w:t>Nun kommt das neue Kirchenjahr</w:t>
      </w:r>
    </w:p>
    <w:p w14:paraId="7E88E3AA" w14:textId="77777777" w:rsidR="00A25347" w:rsidRDefault="00A25347" w:rsidP="00A25347">
      <w:pPr>
        <w:pStyle w:val="StandardWeb"/>
      </w:pPr>
      <w:r>
        <w:t>Nun kommt das neue Kirchenjahr,</w:t>
      </w:r>
      <w:r>
        <w:br/>
        <w:t>Des freut sich alle Christenschar;</w:t>
      </w:r>
      <w:r>
        <w:br/>
        <w:t>Dein König kommt, drum freue dich,</w:t>
      </w:r>
      <w:r>
        <w:br/>
        <w:t xml:space="preserve">Du wertes Zion, ewiglich. Halleluja! </w:t>
      </w:r>
    </w:p>
    <w:p w14:paraId="6492F647" w14:textId="77777777" w:rsidR="00A25347" w:rsidRDefault="00A25347" w:rsidP="00A25347">
      <w:pPr>
        <w:pStyle w:val="StandardWeb"/>
      </w:pPr>
      <w:r>
        <w:t>2. Wir hören noch das Gnadenwort</w:t>
      </w:r>
      <w:r>
        <w:br/>
        <w:t>Von Anfang immer wieder fort,</w:t>
      </w:r>
      <w:r>
        <w:br/>
        <w:t>Das uns den Weg zum Leben weist,</w:t>
      </w:r>
      <w:r>
        <w:br/>
        <w:t xml:space="preserve">Gott sei für seine Gnad gepreist. Halleluja! </w:t>
      </w:r>
    </w:p>
    <w:p w14:paraId="74FEF601" w14:textId="77777777" w:rsidR="00A25347" w:rsidRDefault="00A25347" w:rsidP="00A25347">
      <w:pPr>
        <w:pStyle w:val="StandardWeb"/>
      </w:pPr>
      <w:r>
        <w:t>3. Gott, was uns deine Wahrheit lehrt,</w:t>
      </w:r>
      <w:r>
        <w:br/>
        <w:t>Die unsern Glauben stets vermehrt,</w:t>
      </w:r>
      <w:r>
        <w:br/>
        <w:t>Das lass fest bleiben, dass wir dir</w:t>
      </w:r>
      <w:r>
        <w:br/>
        <w:t xml:space="preserve">Lob und Preis sagen für und für. Halleluja! </w:t>
      </w:r>
    </w:p>
    <w:p w14:paraId="743079FF" w14:textId="77777777" w:rsidR="00A25347" w:rsidRDefault="00A25347" w:rsidP="00A25347">
      <w:pPr>
        <w:pStyle w:val="StandardWeb"/>
        <w:rPr>
          <w:rStyle w:val="Hervorhebung"/>
        </w:rPr>
      </w:pPr>
    </w:p>
    <w:p w14:paraId="7F68BBA6" w14:textId="77777777" w:rsidR="00A25347" w:rsidRDefault="00A25347" w:rsidP="00A25347">
      <w:pPr>
        <w:pStyle w:val="berschrift2"/>
      </w:pPr>
      <w:proofErr w:type="spellStart"/>
      <w:r>
        <w:t>Prophete</w:t>
      </w:r>
      <w:proofErr w:type="spellEnd"/>
      <w:r>
        <w:t xml:space="preserve"> Jesu, du bist groß</w:t>
      </w:r>
    </w:p>
    <w:p w14:paraId="6FF3BB93" w14:textId="77777777" w:rsidR="00A25347" w:rsidRDefault="00A25347" w:rsidP="00A25347">
      <w:pPr>
        <w:pStyle w:val="StandardWeb"/>
      </w:pPr>
      <w:r>
        <w:t xml:space="preserve">1. </w:t>
      </w:r>
      <w:proofErr w:type="spellStart"/>
      <w:r>
        <w:t>Prophete</w:t>
      </w:r>
      <w:proofErr w:type="spellEnd"/>
      <w:r>
        <w:t xml:space="preserve"> Jesu, du bist groß</w:t>
      </w:r>
      <w:r>
        <w:br/>
        <w:t>Von Worten und von Taten.</w:t>
      </w:r>
      <w:r>
        <w:br/>
        <w:t>Dein Sitz ist deines Vaters Schoß,</w:t>
      </w:r>
      <w:r>
        <w:br/>
        <w:t>Jedoch, der Welt zu raten,</w:t>
      </w:r>
      <w:r>
        <w:br/>
        <w:t>Hast du dich selber dieser Welt</w:t>
      </w:r>
      <w:r>
        <w:br/>
        <w:t>Als einen Lehrer dargestellt</w:t>
      </w:r>
      <w:r>
        <w:br/>
        <w:t>In deinem Mittleramte.</w:t>
      </w:r>
    </w:p>
    <w:p w14:paraId="746FE25F" w14:textId="77777777" w:rsidR="00A25347" w:rsidRDefault="00A25347" w:rsidP="00A25347">
      <w:pPr>
        <w:pStyle w:val="StandardWeb"/>
      </w:pPr>
      <w:r>
        <w:t>2. Wie die Propheten allesamt</w:t>
      </w:r>
      <w:r>
        <w:br/>
        <w:t>Von Christo Zeugnis gaben,</w:t>
      </w:r>
      <w:r>
        <w:br/>
      </w:r>
      <w:proofErr w:type="spellStart"/>
      <w:r>
        <w:t>So</w:t>
      </w:r>
      <w:proofErr w:type="spellEnd"/>
      <w:r>
        <w:t xml:space="preserve"> zeiget dein Prophetenamt,</w:t>
      </w:r>
      <w:r>
        <w:br/>
      </w:r>
      <w:proofErr w:type="spellStart"/>
      <w:r>
        <w:t>Daß</w:t>
      </w:r>
      <w:proofErr w:type="spellEnd"/>
      <w:r>
        <w:t xml:space="preserve"> wir an dir nun haben,</w:t>
      </w:r>
      <w:r>
        <w:br/>
        <w:t>Was uns von dir versprochen wird.</w:t>
      </w:r>
      <w:r>
        <w:br/>
        <w:t>Du heißt ein Lehrer, Meister, Hirt</w:t>
      </w:r>
      <w:r>
        <w:br/>
        <w:t>Und Bischof unsrer Seelen.</w:t>
      </w:r>
    </w:p>
    <w:p w14:paraId="034C4CFA" w14:textId="77777777" w:rsidR="00A25347" w:rsidRDefault="00A25347" w:rsidP="00A25347">
      <w:pPr>
        <w:pStyle w:val="StandardWeb"/>
      </w:pPr>
      <w:r>
        <w:t>3. Du warst es durch des Vaters Rat</w:t>
      </w:r>
      <w:r>
        <w:br/>
        <w:t>In diesen letzten Tagen,</w:t>
      </w:r>
      <w:r>
        <w:br/>
        <w:t>Da dich dein Gott erwecket hat,</w:t>
      </w:r>
      <w:r>
        <w:br/>
        <w:t>Den Irrenden zusagen,</w:t>
      </w:r>
      <w:r>
        <w:br/>
      </w:r>
      <w:r>
        <w:lastRenderedPageBreak/>
        <w:t>Wie man zum Himmel wandeln soll.</w:t>
      </w:r>
      <w:r>
        <w:br/>
        <w:t xml:space="preserve">Du </w:t>
      </w:r>
      <w:proofErr w:type="spellStart"/>
      <w:r>
        <w:t>warest</w:t>
      </w:r>
      <w:proofErr w:type="spellEnd"/>
      <w:r>
        <w:t xml:space="preserve"> Kraft und Geistes voll</w:t>
      </w:r>
      <w:r>
        <w:br/>
        <w:t>Gesalbt mit Freudenöle.</w:t>
      </w:r>
    </w:p>
    <w:p w14:paraId="2131CD0B" w14:textId="77777777" w:rsidR="00A25347" w:rsidRDefault="00A25347" w:rsidP="00A25347">
      <w:pPr>
        <w:pStyle w:val="StandardWeb"/>
      </w:pPr>
      <w:r>
        <w:t>4. Vornehmlich warst du, Hirt, gesandt</w:t>
      </w:r>
      <w:r>
        <w:br/>
        <w:t xml:space="preserve">Zu den </w:t>
      </w:r>
      <w:proofErr w:type="spellStart"/>
      <w:r>
        <w:t>verlornen</w:t>
      </w:r>
      <w:proofErr w:type="spellEnd"/>
      <w:r>
        <w:t xml:space="preserve"> Schafen</w:t>
      </w:r>
      <w:r>
        <w:br/>
        <w:t xml:space="preserve">Des </w:t>
      </w:r>
      <w:proofErr w:type="spellStart"/>
      <w:r>
        <w:t>Haufes</w:t>
      </w:r>
      <w:proofErr w:type="spellEnd"/>
      <w:r>
        <w:t>, Israel genannt,</w:t>
      </w:r>
      <w:r>
        <w:br/>
        <w:t>Zu lehren und zu strafen,</w:t>
      </w:r>
      <w:r>
        <w:br/>
      </w:r>
      <w:proofErr w:type="spellStart"/>
      <w:r>
        <w:t>Wo</w:t>
      </w:r>
      <w:proofErr w:type="spellEnd"/>
      <w:r>
        <w:t xml:space="preserve"> sich dein Herz auch treu erwies,</w:t>
      </w:r>
      <w:r>
        <w:br/>
        <w:t>Nachdem es bei der Taufe hieß:</w:t>
      </w:r>
      <w:r>
        <w:br/>
        <w:t>Dies ist mein Sohn, den höret.</w:t>
      </w:r>
    </w:p>
    <w:p w14:paraId="0E93D7A6" w14:textId="77777777" w:rsidR="00A25347" w:rsidRDefault="00A25347" w:rsidP="00A25347">
      <w:pPr>
        <w:pStyle w:val="StandardWeb"/>
      </w:pPr>
      <w:r>
        <w:t>5. Wer elend und zerbrochen ist,</w:t>
      </w:r>
      <w:r>
        <w:br/>
        <w:t>Gebunden und gefangen,</w:t>
      </w:r>
      <w:r>
        <w:br/>
        <w:t>Ein trauriger, doch gläubiger Christ,</w:t>
      </w:r>
      <w:r>
        <w:br/>
        <w:t>Der soll in dir erlangen</w:t>
      </w:r>
      <w:r>
        <w:br/>
        <w:t>Erquickung, Heilung, Linderung,</w:t>
      </w:r>
      <w:r>
        <w:br/>
        <w:t>Eröffnung und Erledigung,</w:t>
      </w:r>
      <w:r>
        <w:br/>
        <w:t>Ein gnädig Jahr und Freude.</w:t>
      </w:r>
    </w:p>
    <w:p w14:paraId="58C4ABB5" w14:textId="77777777" w:rsidR="00A25347" w:rsidRDefault="00A25347" w:rsidP="00A25347">
      <w:pPr>
        <w:pStyle w:val="StandardWeb"/>
      </w:pPr>
      <w:r>
        <w:t xml:space="preserve">6. In deinem </w:t>
      </w:r>
      <w:proofErr w:type="spellStart"/>
      <w:r>
        <w:t>Evengelio</w:t>
      </w:r>
      <w:proofErr w:type="spellEnd"/>
      <w:r>
        <w:t>,</w:t>
      </w:r>
      <w:r>
        <w:br/>
        <w:t>Das Gnad und Wahrheit brachte,</w:t>
      </w:r>
      <w:r>
        <w:br/>
      </w:r>
      <w:proofErr w:type="spellStart"/>
      <w:r>
        <w:t>Machtst</w:t>
      </w:r>
      <w:proofErr w:type="spellEnd"/>
      <w:r>
        <w:t xml:space="preserve"> du die matten Herzen froh,</w:t>
      </w:r>
      <w:r>
        <w:br/>
        <w:t>Die Moses traurig machte.</w:t>
      </w:r>
      <w:r>
        <w:br/>
        <w:t>Doch hast du auch zugleich erklärt,</w:t>
      </w:r>
      <w:r>
        <w:br/>
        <w:t>Was Gott durch das Gesetz begehrt,</w:t>
      </w:r>
      <w:r>
        <w:br/>
        <w:t xml:space="preserve">Drum lehrst du </w:t>
      </w:r>
      <w:proofErr w:type="spellStart"/>
      <w:r>
        <w:t>Buß</w:t>
      </w:r>
      <w:proofErr w:type="spellEnd"/>
      <w:r>
        <w:t xml:space="preserve"> und Glauben.</w:t>
      </w:r>
    </w:p>
    <w:p w14:paraId="0BFC25A2" w14:textId="77777777" w:rsidR="00A25347" w:rsidRDefault="00A25347" w:rsidP="00A25347">
      <w:pPr>
        <w:pStyle w:val="StandardWeb"/>
      </w:pPr>
      <w:r>
        <w:t xml:space="preserve">7. Du bist noch </w:t>
      </w:r>
      <w:proofErr w:type="spellStart"/>
      <w:r>
        <w:t>jetzo</w:t>
      </w:r>
      <w:proofErr w:type="spellEnd"/>
      <w:r>
        <w:t xml:space="preserve"> der Prophet,</w:t>
      </w:r>
      <w:r>
        <w:br/>
        <w:t>Der uns Propheten sendet.</w:t>
      </w:r>
      <w:r>
        <w:br/>
        <w:t>Gott Lob, der feste Grund besteht,</w:t>
      </w:r>
      <w:r>
        <w:br/>
        <w:t>Bis Zeit und Welt sich endet.</w:t>
      </w:r>
      <w:r>
        <w:br/>
        <w:t>Der treuen Lehrer reiner Mund</w:t>
      </w:r>
      <w:r>
        <w:br/>
        <w:t>Macht uns dich großen Lehrer kund,</w:t>
      </w:r>
      <w:r>
        <w:br/>
        <w:t>Der Gottes Weg recht lehret.</w:t>
      </w:r>
    </w:p>
    <w:p w14:paraId="633C7A63" w14:textId="77777777" w:rsidR="00A25347" w:rsidRDefault="00A25347" w:rsidP="00A25347">
      <w:pPr>
        <w:pStyle w:val="StandardWeb"/>
      </w:pPr>
      <w:r>
        <w:t>8. Mein Jesu, ja du bist allein</w:t>
      </w:r>
      <w:r>
        <w:br/>
        <w:t>Das Heil, das kommen sollte,</w:t>
      </w:r>
      <w:r>
        <w:br/>
        <w:t>Durch den Gott seinen Gnadenschein</w:t>
      </w:r>
      <w:r>
        <w:br/>
        <w:t>Uns offenbaren wollte.</w:t>
      </w:r>
      <w:r>
        <w:br/>
        <w:t>Der Mittler und der Seelen Hirt,</w:t>
      </w:r>
      <w:r>
        <w:br/>
        <w:t>Von dem mein Geist geweidet wird</w:t>
      </w:r>
      <w:r>
        <w:br/>
        <w:t>Mit Stäben sanft und wehe.</w:t>
      </w:r>
    </w:p>
    <w:p w14:paraId="22300D32" w14:textId="77777777" w:rsidR="00A25347" w:rsidRDefault="00A25347" w:rsidP="00A25347">
      <w:pPr>
        <w:pStyle w:val="StandardWeb"/>
      </w:pPr>
      <w:r>
        <w:t>9. So leite denn und führe mich</w:t>
      </w:r>
      <w:r>
        <w:br/>
        <w:t>Auf einer grünen Weide.</w:t>
      </w:r>
      <w:r>
        <w:br/>
        <w:t>Dein Wort sei immer kräftiglich</w:t>
      </w:r>
      <w:r>
        <w:br/>
        <w:t>Des Herzens Trost und Freude.</w:t>
      </w:r>
      <w:r>
        <w:br/>
        <w:t>Und wenn die Welt einmal vergeht,</w:t>
      </w:r>
      <w:r>
        <w:br/>
        <w:t>Ach so erfülle, mein Prophet,</w:t>
      </w:r>
      <w:r>
        <w:br/>
        <w:t>Was du hier prophezeiet.</w:t>
      </w:r>
    </w:p>
    <w:p w14:paraId="77910F95" w14:textId="130FC5D6" w:rsidR="00A25347" w:rsidRDefault="00A25347" w:rsidP="00A25347">
      <w:pPr>
        <w:pStyle w:val="berschrift2"/>
      </w:pPr>
      <w:r>
        <w:lastRenderedPageBreak/>
        <w:t>Wenn dich Unglück hat betreten</w:t>
      </w:r>
    </w:p>
    <w:p w14:paraId="382FB633" w14:textId="6D3724F0" w:rsidR="00A25347" w:rsidRDefault="00A25347" w:rsidP="00A25347">
      <w:pPr>
        <w:pStyle w:val="StandardWeb"/>
      </w:pPr>
      <w:r>
        <w:t>Wenn dich Unglück hat betreten,</w:t>
      </w:r>
      <w:r>
        <w:br/>
        <w:t>Dass du steckst in Angst und Not,</w:t>
      </w:r>
      <w:r>
        <w:br/>
        <w:t>Musst du fleißig zu Gott beten;</w:t>
      </w:r>
      <w:r>
        <w:br/>
        <w:t>Beten hilft in Not und Tod,</w:t>
      </w:r>
      <w:r>
        <w:br/>
        <w:t>Dass du Gottes Angesicht,</w:t>
      </w:r>
      <w:r>
        <w:br/>
        <w:t xml:space="preserve">Auch im Kreuz auf dich </w:t>
      </w:r>
      <w:proofErr w:type="spellStart"/>
      <w:r>
        <w:t>gericht</w:t>
      </w:r>
      <w:proofErr w:type="spellEnd"/>
      <w:r>
        <w:t>,</w:t>
      </w:r>
      <w:r>
        <w:br/>
        <w:t>Kannst aus seinem Wort erblicken</w:t>
      </w:r>
      <w:r>
        <w:br/>
        <w:t xml:space="preserve">und dein Herz mit Trost erquicken. </w:t>
      </w:r>
    </w:p>
    <w:p w14:paraId="196D99AD" w14:textId="77777777" w:rsidR="00A25347" w:rsidRDefault="00A25347" w:rsidP="00A25347">
      <w:pPr>
        <w:pStyle w:val="StandardWeb"/>
      </w:pPr>
      <w:r>
        <w:t>Keiner wird ja nie zu Schanden,</w:t>
      </w:r>
      <w:r>
        <w:br/>
        <w:t>Der sich seinem Gott vertraut:</w:t>
      </w:r>
      <w:r>
        <w:br/>
        <w:t xml:space="preserve">Kommt dir gleich viel Not zu </w:t>
      </w:r>
      <w:proofErr w:type="spellStart"/>
      <w:r>
        <w:t>Handen</w:t>
      </w:r>
      <w:proofErr w:type="spellEnd"/>
      <w:r>
        <w:t>,</w:t>
      </w:r>
      <w:r>
        <w:br/>
        <w:t>Hast du auf ihn wohl gebaut;</w:t>
      </w:r>
      <w:r>
        <w:br/>
        <w:t>Obs gleich scheint, als hört er nicht,</w:t>
      </w:r>
      <w:r>
        <w:br/>
        <w:t>Weiß er doch, was dir gebricht,</w:t>
      </w:r>
      <w:r>
        <w:br/>
        <w:t>Deine Not musst du ihm klagen,</w:t>
      </w:r>
      <w:r>
        <w:br/>
        <w:t>und in keiner Not verzagen.</w:t>
      </w:r>
    </w:p>
    <w:p w14:paraId="1CAD2F7B" w14:textId="77777777" w:rsidR="00A25347" w:rsidRDefault="00A25347" w:rsidP="00A25347">
      <w:pPr>
        <w:pStyle w:val="StandardWeb"/>
      </w:pPr>
      <w:r>
        <w:t>Rufen, Schreien, Klopfen, Beten</w:t>
      </w:r>
      <w:r>
        <w:br/>
        <w:t>Ist der Christen beste Kunst;</w:t>
      </w:r>
      <w:r>
        <w:br/>
        <w:t>Allzeit gläubig vor ihn treten,</w:t>
      </w:r>
      <w:r>
        <w:br/>
        <w:t>Findet Hilfe, Gnad und Gunst.</w:t>
      </w:r>
      <w:r>
        <w:br/>
        <w:t>Wer Gott sich vertrauen kann,</w:t>
      </w:r>
      <w:r>
        <w:br/>
        <w:t>Ist der allerbeste Mann,</w:t>
      </w:r>
      <w:r>
        <w:br/>
        <w:t>Der wird allzeit Rettung finden,</w:t>
      </w:r>
      <w:r>
        <w:br/>
        <w:t xml:space="preserve">Kein Feind wird ihn überwinden. </w:t>
      </w:r>
    </w:p>
    <w:p w14:paraId="3B034CEA" w14:textId="77777777" w:rsidR="00A25347" w:rsidRDefault="00A25347" w:rsidP="00A25347">
      <w:pPr>
        <w:pStyle w:val="StandardWeb"/>
      </w:pPr>
      <w:r>
        <w:t>Lerne Gottes Weise merken,</w:t>
      </w:r>
      <w:r>
        <w:br/>
        <w:t>Die er bei den Seinen hält,</w:t>
      </w:r>
      <w:r>
        <w:br/>
        <w:t>Er will ihren Glauben stärken,</w:t>
      </w:r>
      <w:r>
        <w:br/>
      </w:r>
      <w:proofErr w:type="spellStart"/>
      <w:r>
        <w:t>Wenn</w:t>
      </w:r>
      <w:proofErr w:type="spellEnd"/>
      <w:r>
        <w:t xml:space="preserve"> sie Unglück überfällt.</w:t>
      </w:r>
      <w:r>
        <w:br/>
        <w:t>Unser Gott der lebt ja noch,</w:t>
      </w:r>
      <w:r>
        <w:br/>
        <w:t>Schweigt er gleich, so hört er doch,</w:t>
      </w:r>
      <w:r>
        <w:br/>
        <w:t>Schrei getrost, du musst nicht zagen,</w:t>
      </w:r>
      <w:r>
        <w:br/>
        <w:t xml:space="preserve">Dein Gott kann </w:t>
      </w:r>
      <w:proofErr w:type="spellStart"/>
      <w:r>
        <w:t>dirs</w:t>
      </w:r>
      <w:proofErr w:type="spellEnd"/>
      <w:r>
        <w:t xml:space="preserve"> nicht versagen. </w:t>
      </w:r>
    </w:p>
    <w:p w14:paraId="08AA6E93" w14:textId="77777777" w:rsidR="00A25347" w:rsidRDefault="00A25347" w:rsidP="00A25347">
      <w:pPr>
        <w:pStyle w:val="StandardWeb"/>
      </w:pPr>
      <w:r>
        <w:t>Lass dich Gottes Wort regieren,</w:t>
      </w:r>
      <w:r>
        <w:br/>
        <w:t>Merke, was die Wahrheit lehrt,</w:t>
      </w:r>
      <w:r>
        <w:br/>
        <w:t>Satan wird dich nicht verführen,</w:t>
      </w:r>
      <w:r>
        <w:br/>
        <w:t>Der die ganze Welt verkehrt.</w:t>
      </w:r>
      <w:r>
        <w:br/>
        <w:t>Gottes Wahrheit ist dein Licht,</w:t>
      </w:r>
      <w:r>
        <w:br/>
        <w:t>Dein Schutz, Trost und Zuversicht,</w:t>
      </w:r>
      <w:r>
        <w:br/>
        <w:t>Trau nur Gott, der kann nicht lügen,</w:t>
      </w:r>
      <w:r>
        <w:br/>
        <w:t>Bet, du wirst gewiss obsiegen.</w:t>
      </w:r>
    </w:p>
    <w:p w14:paraId="0D60AE69" w14:textId="77777777" w:rsidR="00A25347" w:rsidRDefault="00A25347" w:rsidP="00A25347">
      <w:pPr>
        <w:pStyle w:val="StandardWeb"/>
      </w:pPr>
      <w:r>
        <w:t>Lob sei Gott für seine Gnade!</w:t>
      </w:r>
      <w:r>
        <w:br/>
        <w:t xml:space="preserve">Seine große </w:t>
      </w:r>
      <w:proofErr w:type="spellStart"/>
      <w:r>
        <w:t>Güt</w:t>
      </w:r>
      <w:proofErr w:type="spellEnd"/>
      <w:r>
        <w:t xml:space="preserve"> und Treu</w:t>
      </w:r>
      <w:r>
        <w:br/>
        <w:t>Macht, dass mir kein Feind nicht schade,</w:t>
      </w:r>
      <w:r>
        <w:br/>
        <w:t>Sie ist alle Morgen neu:</w:t>
      </w:r>
      <w:r>
        <w:br/>
      </w:r>
      <w:r>
        <w:lastRenderedPageBreak/>
        <w:t>Drum will ich mein Leben lang</w:t>
      </w:r>
      <w:r>
        <w:br/>
        <w:t>Immer sagen Lob und Dank</w:t>
      </w:r>
      <w:r>
        <w:br/>
        <w:t>Meinem Gott, in allen Dingen</w:t>
      </w:r>
      <w:r>
        <w:br/>
        <w:t>Fröhlich Halleluja singen.</w:t>
      </w:r>
    </w:p>
    <w:p w14:paraId="7C98A161" w14:textId="0673FB81" w:rsidR="00A25347" w:rsidRDefault="00A25347" w:rsidP="00A25347">
      <w:pPr>
        <w:pStyle w:val="berschrift2"/>
      </w:pPr>
      <w:r>
        <w:t>Wunderbarer Gnadenthron</w:t>
      </w:r>
    </w:p>
    <w:p w14:paraId="2D1F1EF1" w14:textId="5F1325A9" w:rsidR="00A25347" w:rsidRDefault="00A25347" w:rsidP="00A25347">
      <w:pPr>
        <w:pStyle w:val="StandardWeb"/>
      </w:pPr>
      <w:r>
        <w:t>Wunderbarer Gnadenthron,</w:t>
      </w:r>
      <w:r>
        <w:br/>
        <w:t>Gottes und Marien Sohn,</w:t>
      </w:r>
      <w:r>
        <w:br/>
        <w:t>Gott und Mensch, ein kleines Kind,</w:t>
      </w:r>
      <w:r>
        <w:br/>
        <w:t xml:space="preserve">Das man in der Krippe </w:t>
      </w:r>
      <w:proofErr w:type="spellStart"/>
      <w:r>
        <w:t>findt</w:t>
      </w:r>
      <w:proofErr w:type="spellEnd"/>
      <w:r>
        <w:t>,</w:t>
      </w:r>
      <w:r>
        <w:br/>
        <w:t>Großer Held von Ewigkeit,</w:t>
      </w:r>
      <w:r>
        <w:br/>
        <w:t>Dessen Macht und Herrlichkeit</w:t>
      </w:r>
      <w:r>
        <w:br/>
        <w:t xml:space="preserve">Rühmt die ganze Christenheit. </w:t>
      </w:r>
    </w:p>
    <w:p w14:paraId="1DF2DF0A" w14:textId="1C9FD372" w:rsidR="00A25347" w:rsidRDefault="00A25347" w:rsidP="00A25347">
      <w:pPr>
        <w:pStyle w:val="StandardWeb"/>
      </w:pPr>
      <w:r>
        <w:t>2. Du bist arm und macht zugleich</w:t>
      </w:r>
      <w:r>
        <w:br/>
        <w:t>Uns an Leib und Seele reich,</w:t>
      </w:r>
      <w:r>
        <w:br/>
        <w:t>Du wirst klein, du großer Gott,</w:t>
      </w:r>
      <w:r>
        <w:br/>
        <w:t>Und macht Höll und Tod zu Spott.</w:t>
      </w:r>
      <w:r>
        <w:br/>
        <w:t>Aller Welt wird offenbar,</w:t>
      </w:r>
      <w:r>
        <w:br/>
        <w:t>Ja auch deiner Feinde Schar,</w:t>
      </w:r>
      <w:r>
        <w:br/>
        <w:t xml:space="preserve">Dass du, Gott, bist wunderbar. </w:t>
      </w:r>
    </w:p>
    <w:p w14:paraId="09635429" w14:textId="599E03F7" w:rsidR="00A25347" w:rsidRDefault="00A25347" w:rsidP="00A25347">
      <w:pPr>
        <w:pStyle w:val="StandardWeb"/>
      </w:pPr>
      <w:r>
        <w:t xml:space="preserve">3. Lass mir deine </w:t>
      </w:r>
      <w:proofErr w:type="spellStart"/>
      <w:r>
        <w:t>Güt</w:t>
      </w:r>
      <w:proofErr w:type="spellEnd"/>
      <w:r>
        <w:t xml:space="preserve"> und Treu</w:t>
      </w:r>
      <w:r>
        <w:br/>
        <w:t>Täglich werden immer neu.</w:t>
      </w:r>
      <w:r>
        <w:br/>
        <w:t>Gott, mein Gott, verlass mich nicht,</w:t>
      </w:r>
      <w:r>
        <w:br/>
      </w:r>
      <w:proofErr w:type="spellStart"/>
      <w:r>
        <w:t>Wenn</w:t>
      </w:r>
      <w:proofErr w:type="spellEnd"/>
      <w:r>
        <w:t xml:space="preserve"> mich Not und Tod anficht,</w:t>
      </w:r>
      <w:r>
        <w:br/>
        <w:t>Lass mich deine Herrlichkeit,</w:t>
      </w:r>
      <w:r>
        <w:br/>
        <w:t xml:space="preserve">Deine </w:t>
      </w:r>
      <w:proofErr w:type="spellStart"/>
      <w:r>
        <w:t>Wundergütiglichkeit</w:t>
      </w:r>
      <w:proofErr w:type="spellEnd"/>
      <w:r>
        <w:t>,</w:t>
      </w:r>
      <w:r>
        <w:br/>
        <w:t xml:space="preserve">Schauen in der Ewigkeit. </w:t>
      </w:r>
    </w:p>
    <w:p w14:paraId="79FA34FC" w14:textId="1EF0F7B1" w:rsidR="00A25347" w:rsidRDefault="00A25347">
      <w:pPr>
        <w:spacing w:after="0" w:line="240" w:lineRule="auto"/>
        <w:rPr>
          <w:rFonts w:eastAsia="Times New Roman"/>
          <w:b/>
          <w:bCs/>
          <w:color w:val="000000"/>
          <w:kern w:val="36"/>
          <w:sz w:val="36"/>
          <w:szCs w:val="48"/>
          <w:lang w:eastAsia="de-DE"/>
        </w:rPr>
      </w:pPr>
      <w:r>
        <w:br w:type="page"/>
      </w:r>
    </w:p>
    <w:p w14:paraId="5C869822" w14:textId="59A0B70F" w:rsidR="00810F9F" w:rsidRDefault="00810F9F" w:rsidP="00810F9F">
      <w:pPr>
        <w:pStyle w:val="berschrift1"/>
      </w:pPr>
      <w:r>
        <w:lastRenderedPageBreak/>
        <w:t>Biographisches</w:t>
      </w:r>
    </w:p>
    <w:p w14:paraId="1D5B135A" w14:textId="6CED0931" w:rsidR="00BD71A4" w:rsidRDefault="00A25347" w:rsidP="00A25347">
      <w:proofErr w:type="spellStart"/>
      <w:r>
        <w:t>Olearis</w:t>
      </w:r>
      <w:proofErr w:type="spellEnd"/>
      <w:r>
        <w:t xml:space="preserve">, Dr. Johann , geb. am 17. September 1611 zu Halle, wo sein Vater, gleiches Namens, Pastor und Superintendent war. Besuchte das Gymnasium zu Merseburg und Halle, und dann die Universität Wittenberg; wurde Superintendent zu Querfurt, darauf Hofprediger u. Beichtvater des Herzogs August zu Sachsen Halle; erhielt zu Wittenberg die Doktorwürde, u. wurde endlich Oberhofprediger , Kirchenrat und Generalsuperintendent zu Weißenfels , wo er am 14. April 1684 starb , alt 72 Jahre. Seine Lieder stehen in seinem evangelischen Gedenkring bei der geistl. Gedenkkunst ," </w:t>
      </w:r>
      <w:proofErr w:type="spellStart"/>
      <w:r>
        <w:t>3te</w:t>
      </w:r>
      <w:proofErr w:type="spellEnd"/>
      <w:r>
        <w:t xml:space="preserve"> Aufl. Leipzig 1677 in 8. , und in seiner geistl. </w:t>
      </w:r>
      <w:proofErr w:type="spellStart"/>
      <w:r>
        <w:t>Singekunst</w:t>
      </w:r>
      <w:proofErr w:type="spellEnd"/>
      <w:r>
        <w:t xml:space="preserve"> oder ordentlich verfasstem vollständigem Gesangbuch, Leipzig 1671.</w:t>
      </w:r>
    </w:p>
    <w:p w14:paraId="0ECFA44E" w14:textId="77777777" w:rsidR="00BD71A4" w:rsidRDefault="00BD71A4" w:rsidP="00A25347">
      <w:pPr>
        <w:spacing w:after="0" w:line="240" w:lineRule="auto"/>
        <w:rPr>
          <w:rFonts w:eastAsia="Times New Roman"/>
          <w:b/>
          <w:bCs/>
          <w:color w:val="000000"/>
          <w:kern w:val="36"/>
          <w:sz w:val="36"/>
          <w:szCs w:val="48"/>
          <w:lang w:eastAsia="de-DE"/>
        </w:rPr>
      </w:pPr>
      <w:r>
        <w:br w:type="page"/>
      </w:r>
    </w:p>
    <w:p w14:paraId="4EDF0872" w14:textId="77777777" w:rsidR="00D5498D" w:rsidRPr="00D5498D" w:rsidRDefault="00D5498D" w:rsidP="00A25347">
      <w:pPr>
        <w:pStyle w:val="berschrift1"/>
      </w:pPr>
      <w:r w:rsidRPr="00D5498D">
        <w:lastRenderedPageBreak/>
        <w:t>Quellen:</w:t>
      </w:r>
    </w:p>
    <w:p w14:paraId="5D53DB86" w14:textId="77777777" w:rsidR="00BD71A4" w:rsidRDefault="00D5498D" w:rsidP="00A25347">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51982E9" w14:textId="77777777" w:rsidR="00BD71A4" w:rsidRDefault="00A31952" w:rsidP="00A25347">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EC01FAD" w14:textId="77777777" w:rsidR="00BD71A4" w:rsidRDefault="00A31952" w:rsidP="00A25347">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B8C1393" w14:textId="77777777" w:rsidR="00BD71A4" w:rsidRDefault="00A31952" w:rsidP="00A25347">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27D7E59D" w14:textId="77777777" w:rsidR="00BD71A4" w:rsidRDefault="00A31952" w:rsidP="00A25347">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20909180" w14:textId="77777777" w:rsidR="00D5498D" w:rsidRPr="00D5498D" w:rsidRDefault="00BD71A4" w:rsidP="00A25347">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52AB0B1" w14:textId="77777777" w:rsidR="00D5498D" w:rsidRPr="00D5498D" w:rsidRDefault="00D5498D" w:rsidP="00A25347">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1C9644C" w14:textId="77777777" w:rsidR="008E63BE" w:rsidRDefault="00D05DFD" w:rsidP="00A25347">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C6F56" w14:textId="77777777" w:rsidR="00A31952" w:rsidRDefault="00A31952" w:rsidP="00CA68D9">
      <w:pPr>
        <w:spacing w:after="0" w:line="240" w:lineRule="auto"/>
      </w:pPr>
      <w:r>
        <w:separator/>
      </w:r>
    </w:p>
  </w:endnote>
  <w:endnote w:type="continuationSeparator" w:id="0">
    <w:p w14:paraId="35FFD9ED" w14:textId="77777777" w:rsidR="00A31952" w:rsidRDefault="00A31952"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F9634" w14:textId="77777777" w:rsidR="00A31952" w:rsidRDefault="00A31952" w:rsidP="00CA68D9">
      <w:pPr>
        <w:spacing w:after="0" w:line="240" w:lineRule="auto"/>
      </w:pPr>
      <w:r>
        <w:separator/>
      </w:r>
    </w:p>
  </w:footnote>
  <w:footnote w:type="continuationSeparator" w:id="0">
    <w:p w14:paraId="5DE1E5DA" w14:textId="77777777" w:rsidR="00A31952" w:rsidRDefault="00A31952"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160"/>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01160"/>
    <w:rsid w:val="00302DD8"/>
    <w:rsid w:val="0033518A"/>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10F9F"/>
    <w:rsid w:val="0083667B"/>
    <w:rsid w:val="00850F0C"/>
    <w:rsid w:val="00883D4B"/>
    <w:rsid w:val="008D7463"/>
    <w:rsid w:val="008E2C7C"/>
    <w:rsid w:val="008E417E"/>
    <w:rsid w:val="008E63BE"/>
    <w:rsid w:val="009A19EB"/>
    <w:rsid w:val="009B322A"/>
    <w:rsid w:val="009F720B"/>
    <w:rsid w:val="00A25347"/>
    <w:rsid w:val="00A31952"/>
    <w:rsid w:val="00A8716C"/>
    <w:rsid w:val="00AF0916"/>
    <w:rsid w:val="00B365E5"/>
    <w:rsid w:val="00B853E0"/>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A1CF1"/>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EB24"/>
  <w15:chartTrackingRefBased/>
  <w15:docId w15:val="{F5A4DADF-86A6-4D05-9591-102233A5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301160"/>
  </w:style>
  <w:style w:type="character" w:customStyle="1" w:styleId="cat-links">
    <w:name w:val="cat-links"/>
    <w:basedOn w:val="Absatz-Standardschriftart"/>
    <w:rsid w:val="00301160"/>
  </w:style>
  <w:style w:type="character" w:customStyle="1" w:styleId="tags-links">
    <w:name w:val="tags-links"/>
    <w:basedOn w:val="Absatz-Standardschriftart"/>
    <w:rsid w:val="00301160"/>
  </w:style>
  <w:style w:type="character" w:customStyle="1" w:styleId="edit-link">
    <w:name w:val="edit-link"/>
    <w:basedOn w:val="Absatz-Standardschriftart"/>
    <w:rsid w:val="00301160"/>
  </w:style>
  <w:style w:type="character" w:styleId="Hervorhebung">
    <w:name w:val="Emphasis"/>
    <w:basedOn w:val="Absatz-Standardschriftart"/>
    <w:uiPriority w:val="20"/>
    <w:qFormat/>
    <w:rsid w:val="003011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59479138">
      <w:bodyDiv w:val="1"/>
      <w:marLeft w:val="0"/>
      <w:marRight w:val="0"/>
      <w:marTop w:val="0"/>
      <w:marBottom w:val="0"/>
      <w:divBdr>
        <w:top w:val="none" w:sz="0" w:space="0" w:color="auto"/>
        <w:left w:val="none" w:sz="0" w:space="0" w:color="auto"/>
        <w:bottom w:val="none" w:sz="0" w:space="0" w:color="auto"/>
        <w:right w:val="none" w:sz="0" w:space="0" w:color="auto"/>
      </w:divBdr>
      <w:divsChild>
        <w:div w:id="600723402">
          <w:marLeft w:val="0"/>
          <w:marRight w:val="0"/>
          <w:marTop w:val="0"/>
          <w:marBottom w:val="0"/>
          <w:divBdr>
            <w:top w:val="none" w:sz="0" w:space="0" w:color="auto"/>
            <w:left w:val="none" w:sz="0" w:space="0" w:color="auto"/>
            <w:bottom w:val="none" w:sz="0" w:space="0" w:color="auto"/>
            <w:right w:val="none" w:sz="0" w:space="0" w:color="auto"/>
          </w:divBdr>
        </w:div>
        <w:div w:id="375399049">
          <w:marLeft w:val="0"/>
          <w:marRight w:val="0"/>
          <w:marTop w:val="0"/>
          <w:marBottom w:val="0"/>
          <w:divBdr>
            <w:top w:val="none" w:sz="0" w:space="0" w:color="auto"/>
            <w:left w:val="none" w:sz="0" w:space="0" w:color="auto"/>
            <w:bottom w:val="none" w:sz="0" w:space="0" w:color="auto"/>
            <w:right w:val="none" w:sz="0" w:space="0" w:color="auto"/>
          </w:divBdr>
        </w:div>
        <w:div w:id="76245351">
          <w:marLeft w:val="0"/>
          <w:marRight w:val="0"/>
          <w:marTop w:val="0"/>
          <w:marBottom w:val="0"/>
          <w:divBdr>
            <w:top w:val="none" w:sz="0" w:space="0" w:color="auto"/>
            <w:left w:val="none" w:sz="0" w:space="0" w:color="auto"/>
            <w:bottom w:val="none" w:sz="0" w:space="0" w:color="auto"/>
            <w:right w:val="none" w:sz="0" w:space="0" w:color="auto"/>
          </w:divBdr>
        </w:div>
        <w:div w:id="1315453391">
          <w:marLeft w:val="0"/>
          <w:marRight w:val="0"/>
          <w:marTop w:val="0"/>
          <w:marBottom w:val="0"/>
          <w:divBdr>
            <w:top w:val="none" w:sz="0" w:space="0" w:color="auto"/>
            <w:left w:val="none" w:sz="0" w:space="0" w:color="auto"/>
            <w:bottom w:val="none" w:sz="0" w:space="0" w:color="auto"/>
            <w:right w:val="none" w:sz="0" w:space="0" w:color="auto"/>
          </w:divBdr>
        </w:div>
        <w:div w:id="1389307894">
          <w:marLeft w:val="0"/>
          <w:marRight w:val="0"/>
          <w:marTop w:val="0"/>
          <w:marBottom w:val="0"/>
          <w:divBdr>
            <w:top w:val="none" w:sz="0" w:space="0" w:color="auto"/>
            <w:left w:val="none" w:sz="0" w:space="0" w:color="auto"/>
            <w:bottom w:val="none" w:sz="0" w:space="0" w:color="auto"/>
            <w:right w:val="none" w:sz="0" w:space="0" w:color="auto"/>
          </w:divBdr>
        </w:div>
        <w:div w:id="487090734">
          <w:marLeft w:val="0"/>
          <w:marRight w:val="0"/>
          <w:marTop w:val="0"/>
          <w:marBottom w:val="0"/>
          <w:divBdr>
            <w:top w:val="none" w:sz="0" w:space="0" w:color="auto"/>
            <w:left w:val="none" w:sz="0" w:space="0" w:color="auto"/>
            <w:bottom w:val="none" w:sz="0" w:space="0" w:color="auto"/>
            <w:right w:val="none" w:sz="0" w:space="0" w:color="auto"/>
          </w:divBdr>
        </w:div>
        <w:div w:id="512451026">
          <w:marLeft w:val="0"/>
          <w:marRight w:val="0"/>
          <w:marTop w:val="0"/>
          <w:marBottom w:val="0"/>
          <w:divBdr>
            <w:top w:val="none" w:sz="0" w:space="0" w:color="auto"/>
            <w:left w:val="none" w:sz="0" w:space="0" w:color="auto"/>
            <w:bottom w:val="none" w:sz="0" w:space="0" w:color="auto"/>
            <w:right w:val="none" w:sz="0" w:space="0" w:color="auto"/>
          </w:divBdr>
        </w:div>
        <w:div w:id="1783576212">
          <w:marLeft w:val="0"/>
          <w:marRight w:val="0"/>
          <w:marTop w:val="0"/>
          <w:marBottom w:val="0"/>
          <w:divBdr>
            <w:top w:val="none" w:sz="0" w:space="0" w:color="auto"/>
            <w:left w:val="none" w:sz="0" w:space="0" w:color="auto"/>
            <w:bottom w:val="none" w:sz="0" w:space="0" w:color="auto"/>
            <w:right w:val="none" w:sz="0" w:space="0" w:color="auto"/>
          </w:divBdr>
        </w:div>
        <w:div w:id="1525049574">
          <w:marLeft w:val="0"/>
          <w:marRight w:val="0"/>
          <w:marTop w:val="0"/>
          <w:marBottom w:val="0"/>
          <w:divBdr>
            <w:top w:val="none" w:sz="0" w:space="0" w:color="auto"/>
            <w:left w:val="none" w:sz="0" w:space="0" w:color="auto"/>
            <w:bottom w:val="none" w:sz="0" w:space="0" w:color="auto"/>
            <w:right w:val="none" w:sz="0" w:space="0" w:color="auto"/>
          </w:divBdr>
        </w:div>
        <w:div w:id="1675641847">
          <w:marLeft w:val="0"/>
          <w:marRight w:val="0"/>
          <w:marTop w:val="0"/>
          <w:marBottom w:val="0"/>
          <w:divBdr>
            <w:top w:val="none" w:sz="0" w:space="0" w:color="auto"/>
            <w:left w:val="none" w:sz="0" w:space="0" w:color="auto"/>
            <w:bottom w:val="none" w:sz="0" w:space="0" w:color="auto"/>
            <w:right w:val="none" w:sz="0" w:space="0" w:color="auto"/>
          </w:divBdr>
        </w:div>
        <w:div w:id="61560048">
          <w:marLeft w:val="0"/>
          <w:marRight w:val="0"/>
          <w:marTop w:val="0"/>
          <w:marBottom w:val="0"/>
          <w:divBdr>
            <w:top w:val="none" w:sz="0" w:space="0" w:color="auto"/>
            <w:left w:val="none" w:sz="0" w:space="0" w:color="auto"/>
            <w:bottom w:val="none" w:sz="0" w:space="0" w:color="auto"/>
            <w:right w:val="none" w:sz="0" w:space="0" w:color="auto"/>
          </w:divBdr>
        </w:div>
        <w:div w:id="582296832">
          <w:marLeft w:val="0"/>
          <w:marRight w:val="0"/>
          <w:marTop w:val="0"/>
          <w:marBottom w:val="0"/>
          <w:divBdr>
            <w:top w:val="none" w:sz="0" w:space="0" w:color="auto"/>
            <w:left w:val="none" w:sz="0" w:space="0" w:color="auto"/>
            <w:bottom w:val="none" w:sz="0" w:space="0" w:color="auto"/>
            <w:right w:val="none" w:sz="0" w:space="0" w:color="auto"/>
          </w:divBdr>
        </w:div>
        <w:div w:id="206767087">
          <w:marLeft w:val="0"/>
          <w:marRight w:val="0"/>
          <w:marTop w:val="0"/>
          <w:marBottom w:val="0"/>
          <w:divBdr>
            <w:top w:val="none" w:sz="0" w:space="0" w:color="auto"/>
            <w:left w:val="none" w:sz="0" w:space="0" w:color="auto"/>
            <w:bottom w:val="none" w:sz="0" w:space="0" w:color="auto"/>
            <w:right w:val="none" w:sz="0" w:space="0" w:color="auto"/>
          </w:divBdr>
        </w:div>
        <w:div w:id="2035183435">
          <w:marLeft w:val="0"/>
          <w:marRight w:val="0"/>
          <w:marTop w:val="0"/>
          <w:marBottom w:val="0"/>
          <w:divBdr>
            <w:top w:val="none" w:sz="0" w:space="0" w:color="auto"/>
            <w:left w:val="none" w:sz="0" w:space="0" w:color="auto"/>
            <w:bottom w:val="none" w:sz="0" w:space="0" w:color="auto"/>
            <w:right w:val="none" w:sz="0" w:space="0" w:color="auto"/>
          </w:divBdr>
        </w:div>
        <w:div w:id="849298739">
          <w:marLeft w:val="0"/>
          <w:marRight w:val="0"/>
          <w:marTop w:val="0"/>
          <w:marBottom w:val="0"/>
          <w:divBdr>
            <w:top w:val="none" w:sz="0" w:space="0" w:color="auto"/>
            <w:left w:val="none" w:sz="0" w:space="0" w:color="auto"/>
            <w:bottom w:val="none" w:sz="0" w:space="0" w:color="auto"/>
            <w:right w:val="none" w:sz="0" w:space="0" w:color="auto"/>
          </w:divBdr>
        </w:div>
        <w:div w:id="1271357414">
          <w:marLeft w:val="0"/>
          <w:marRight w:val="0"/>
          <w:marTop w:val="0"/>
          <w:marBottom w:val="0"/>
          <w:divBdr>
            <w:top w:val="none" w:sz="0" w:space="0" w:color="auto"/>
            <w:left w:val="none" w:sz="0" w:space="0" w:color="auto"/>
            <w:bottom w:val="none" w:sz="0" w:space="0" w:color="auto"/>
            <w:right w:val="none" w:sz="0" w:space="0" w:color="auto"/>
          </w:divBdr>
        </w:div>
        <w:div w:id="469708702">
          <w:marLeft w:val="0"/>
          <w:marRight w:val="0"/>
          <w:marTop w:val="0"/>
          <w:marBottom w:val="0"/>
          <w:divBdr>
            <w:top w:val="none" w:sz="0" w:space="0" w:color="auto"/>
            <w:left w:val="none" w:sz="0" w:space="0" w:color="auto"/>
            <w:bottom w:val="none" w:sz="0" w:space="0" w:color="auto"/>
            <w:right w:val="none" w:sz="0" w:space="0" w:color="auto"/>
          </w:divBdr>
        </w:div>
        <w:div w:id="1269002320">
          <w:marLeft w:val="0"/>
          <w:marRight w:val="0"/>
          <w:marTop w:val="0"/>
          <w:marBottom w:val="0"/>
          <w:divBdr>
            <w:top w:val="none" w:sz="0" w:space="0" w:color="auto"/>
            <w:left w:val="none" w:sz="0" w:space="0" w:color="auto"/>
            <w:bottom w:val="none" w:sz="0" w:space="0" w:color="auto"/>
            <w:right w:val="none" w:sz="0" w:space="0" w:color="auto"/>
          </w:divBdr>
        </w:div>
        <w:div w:id="1673289571">
          <w:marLeft w:val="0"/>
          <w:marRight w:val="0"/>
          <w:marTop w:val="0"/>
          <w:marBottom w:val="0"/>
          <w:divBdr>
            <w:top w:val="none" w:sz="0" w:space="0" w:color="auto"/>
            <w:left w:val="none" w:sz="0" w:space="0" w:color="auto"/>
            <w:bottom w:val="none" w:sz="0" w:space="0" w:color="auto"/>
            <w:right w:val="none" w:sz="0" w:space="0" w:color="auto"/>
          </w:divBdr>
        </w:div>
        <w:div w:id="113328314">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01156225">
      <w:bodyDiv w:val="1"/>
      <w:marLeft w:val="0"/>
      <w:marRight w:val="0"/>
      <w:marTop w:val="0"/>
      <w:marBottom w:val="0"/>
      <w:divBdr>
        <w:top w:val="none" w:sz="0" w:space="0" w:color="auto"/>
        <w:left w:val="none" w:sz="0" w:space="0" w:color="auto"/>
        <w:bottom w:val="none" w:sz="0" w:space="0" w:color="auto"/>
        <w:right w:val="none" w:sz="0" w:space="0" w:color="auto"/>
      </w:divBdr>
      <w:divsChild>
        <w:div w:id="1580213310">
          <w:marLeft w:val="0"/>
          <w:marRight w:val="0"/>
          <w:marTop w:val="0"/>
          <w:marBottom w:val="0"/>
          <w:divBdr>
            <w:top w:val="none" w:sz="0" w:space="0" w:color="auto"/>
            <w:left w:val="none" w:sz="0" w:space="0" w:color="auto"/>
            <w:bottom w:val="none" w:sz="0" w:space="0" w:color="auto"/>
            <w:right w:val="none" w:sz="0" w:space="0" w:color="auto"/>
          </w:divBdr>
        </w:div>
        <w:div w:id="1797526592">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16</Pages>
  <Words>2487</Words>
  <Characters>15671</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18122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2025-12-21T10:06:00Z</dcterms:created>
  <dcterms:modified xsi:type="dcterms:W3CDTF">2025-12-24T12:23:00Z</dcterms:modified>
  <dc:title>Lieder</dc:title>
  <dc:creator>Olearius, Johannes</dc:creator>
  <dc:language>de</dc:language>
</cp:coreProperties>
</file>